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D1777B" w14:textId="39D53103" w:rsidR="00515BE2" w:rsidRPr="00290D6F" w:rsidRDefault="00515BE2" w:rsidP="00290D6F">
      <w:pPr>
        <w:pStyle w:val="110"/>
        <w:ind w:left="0" w:right="1498"/>
        <w:rPr>
          <w:b w:val="0"/>
          <w:spacing w:val="-2"/>
        </w:rPr>
        <w:sectPr w:rsidR="00515BE2" w:rsidRPr="00290D6F">
          <w:pgSz w:w="11900" w:h="16840"/>
          <w:pgMar w:top="658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</w:p>
    <w:p w14:paraId="557E5305" w14:textId="77777777" w:rsidR="008B4957" w:rsidRPr="00AF77F8" w:rsidRDefault="008B4957">
      <w:pPr>
        <w:autoSpaceDE w:val="0"/>
        <w:autoSpaceDN w:val="0"/>
        <w:spacing w:after="78" w:line="220" w:lineRule="exact"/>
        <w:rPr>
          <w:lang w:val="ru-RU"/>
        </w:rPr>
      </w:pPr>
    </w:p>
    <w:p w14:paraId="6A43C3A6" w14:textId="77777777" w:rsidR="008B4957" w:rsidRPr="00AF77F8" w:rsidRDefault="00856B15" w:rsidP="00515BE2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44B5B988" w14:textId="77777777" w:rsidR="008B4957" w:rsidRPr="00AF77F8" w:rsidRDefault="00856B15" w:rsidP="00515BE2">
      <w:pPr>
        <w:autoSpaceDE w:val="0"/>
        <w:autoSpaceDN w:val="0"/>
        <w:spacing w:before="346" w:after="0"/>
        <w:ind w:firstLine="180"/>
        <w:jc w:val="both"/>
        <w:rPr>
          <w:lang w:val="ru-RU"/>
        </w:rPr>
      </w:pP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14:paraId="0A9B6469" w14:textId="77777777" w:rsidR="008B4957" w:rsidRPr="00AF77F8" w:rsidRDefault="00856B15" w:rsidP="00515BE2">
      <w:pPr>
        <w:autoSpaceDE w:val="0"/>
        <w:autoSpaceDN w:val="0"/>
        <w:spacing w:before="190" w:after="0" w:line="230" w:lineRule="auto"/>
        <w:ind w:left="180"/>
        <w:jc w:val="both"/>
        <w:rPr>
          <w:lang w:val="ru-RU"/>
        </w:rPr>
      </w:pP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</w:t>
      </w:r>
    </w:p>
    <w:p w14:paraId="0667C6FF" w14:textId="77777777" w:rsidR="008B4957" w:rsidRPr="00AF77F8" w:rsidRDefault="00856B15" w:rsidP="00515BE2">
      <w:pPr>
        <w:autoSpaceDE w:val="0"/>
        <w:autoSpaceDN w:val="0"/>
        <w:spacing w:before="70" w:after="0" w:line="271" w:lineRule="auto"/>
        <w:ind w:right="144"/>
        <w:jc w:val="both"/>
        <w:rPr>
          <w:lang w:val="ru-RU"/>
        </w:rPr>
      </w:pP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AF77F8">
        <w:rPr>
          <w:lang w:val="ru-RU"/>
        </w:rPr>
        <w:br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14:paraId="5649D69D" w14:textId="77777777" w:rsidR="008B4957" w:rsidRPr="00AF77F8" w:rsidRDefault="00856B15" w:rsidP="00515BE2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jc w:val="both"/>
        <w:rPr>
          <w:lang w:val="ru-RU"/>
        </w:rPr>
      </w:pPr>
      <w:r w:rsidRPr="00AF77F8">
        <w:rPr>
          <w:lang w:val="ru-RU"/>
        </w:rPr>
        <w:tab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14:paraId="69BB24CB" w14:textId="0171F3D0" w:rsidR="008B4957" w:rsidRPr="00AF77F8" w:rsidRDefault="00A534D9" w:rsidP="00515BE2">
      <w:pPr>
        <w:autoSpaceDE w:val="0"/>
        <w:autoSpaceDN w:val="0"/>
        <w:spacing w:before="178" w:after="0"/>
        <w:ind w:left="420" w:right="288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856B15"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14:paraId="4B7F5ED4" w14:textId="0E52EFA9" w:rsidR="008B4957" w:rsidRPr="00AF77F8" w:rsidRDefault="00A534D9" w:rsidP="00515BE2">
      <w:pPr>
        <w:autoSpaceDE w:val="0"/>
        <w:autoSpaceDN w:val="0"/>
        <w:spacing w:before="190" w:after="0" w:line="281" w:lineRule="auto"/>
        <w:ind w:left="420" w:right="144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856B15" w:rsidRPr="00AF77F8">
        <w:rPr>
          <w:rFonts w:ascii="Times New Roman" w:eastAsia="Times New Roman" w:hAnsi="Times New Roman"/>
          <w:color w:val="000000"/>
          <w:sz w:val="24"/>
          <w:lang w:val="ru-RU"/>
        </w:rPr>
        <w:t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</w:t>
      </w:r>
      <w:proofErr w:type="spellStart"/>
      <w:r w:rsidR="00856B15" w:rsidRPr="00AF77F8">
        <w:rPr>
          <w:rFonts w:ascii="Times New Roman" w:eastAsia="Times New Roman" w:hAnsi="Times New Roman"/>
          <w:color w:val="000000"/>
          <w:sz w:val="24"/>
          <w:lang w:val="ru-RU"/>
        </w:rPr>
        <w:t>целое</w:t>
      </w:r>
      <w:proofErr w:type="gramStart"/>
      <w:r w:rsidR="00856B15" w:rsidRPr="00AF77F8">
        <w:rPr>
          <w:rFonts w:ascii="Times New Roman" w:eastAsia="Times New Roman" w:hAnsi="Times New Roman"/>
          <w:color w:val="000000"/>
          <w:sz w:val="24"/>
          <w:lang w:val="ru-RU"/>
        </w:rPr>
        <w:t>»,«</w:t>
      </w:r>
      <w:proofErr w:type="gramEnd"/>
      <w:r w:rsidR="00856B15" w:rsidRPr="00AF77F8">
        <w:rPr>
          <w:rFonts w:ascii="Times New Roman" w:eastAsia="Times New Roman" w:hAnsi="Times New Roman"/>
          <w:color w:val="000000"/>
          <w:sz w:val="24"/>
          <w:lang w:val="ru-RU"/>
        </w:rPr>
        <w:t>больше</w:t>
      </w:r>
      <w:proofErr w:type="spellEnd"/>
      <w:r w:rsidR="00856B15"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-меньше», «равно-неравно», «порядок»), смысла арифметических действий, </w:t>
      </w:r>
      <w:r w:rsidR="00856B15" w:rsidRPr="00AF77F8">
        <w:rPr>
          <w:lang w:val="ru-RU"/>
        </w:rPr>
        <w:br/>
      </w:r>
      <w:r w:rsidR="00856B15"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14:paraId="7065D81C" w14:textId="691DEE7A" w:rsidR="008B4957" w:rsidRPr="00AF77F8" w:rsidRDefault="00A534D9" w:rsidP="00515BE2">
      <w:pPr>
        <w:autoSpaceDE w:val="0"/>
        <w:autoSpaceDN w:val="0"/>
        <w:spacing w:before="190" w:after="0" w:line="281" w:lineRule="auto"/>
        <w:ind w:left="420" w:right="144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856B15"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</w:t>
      </w:r>
      <w:proofErr w:type="gramStart"/>
      <w:r w:rsidR="00856B15" w:rsidRPr="00AF77F8">
        <w:rPr>
          <w:rFonts w:ascii="Times New Roman" w:eastAsia="Times New Roman" w:hAnsi="Times New Roman"/>
          <w:color w:val="000000"/>
          <w:sz w:val="24"/>
          <w:lang w:val="ru-RU"/>
        </w:rPr>
        <w:t>аргументацию,  различать</w:t>
      </w:r>
      <w:proofErr w:type="gramEnd"/>
      <w:r w:rsidR="00856B15"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верные (истинные) и неверные (ложные) утверждения, вести поиск информации (примеров, оснований для упорядочения, вариантов и др.). </w:t>
      </w:r>
    </w:p>
    <w:p w14:paraId="0E2095FF" w14:textId="77777777" w:rsidR="008B4957" w:rsidRPr="00AF77F8" w:rsidRDefault="00856B15" w:rsidP="00515BE2">
      <w:pPr>
        <w:autoSpaceDE w:val="0"/>
        <w:autoSpaceDN w:val="0"/>
        <w:spacing w:before="190" w:after="0" w:line="281" w:lineRule="auto"/>
        <w:ind w:left="420" w:right="144"/>
        <w:jc w:val="both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Становление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учебно-познавательных мотивов и интереса к изучению математики и </w:t>
      </w:r>
      <w:r w:rsidRPr="00AF77F8">
        <w:rPr>
          <w:lang w:val="ru-RU"/>
        </w:rPr>
        <w:br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AF77F8">
        <w:rPr>
          <w:lang w:val="ru-RU"/>
        </w:rPr>
        <w:br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14:paraId="132719CD" w14:textId="77777777" w:rsidR="008B4957" w:rsidRPr="00AF77F8" w:rsidRDefault="00856B15" w:rsidP="00515BE2">
      <w:pPr>
        <w:tabs>
          <w:tab w:val="left" w:pos="180"/>
        </w:tabs>
        <w:autoSpaceDE w:val="0"/>
        <w:autoSpaceDN w:val="0"/>
        <w:spacing w:before="300" w:after="0" w:line="262" w:lineRule="auto"/>
        <w:ind w:right="720"/>
        <w:jc w:val="both"/>
        <w:rPr>
          <w:lang w:val="ru-RU"/>
        </w:rPr>
      </w:pPr>
      <w:r w:rsidRPr="00AF77F8">
        <w:rPr>
          <w:lang w:val="ru-RU"/>
        </w:rPr>
        <w:tab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14:paraId="5E158FDC" w14:textId="77777777" w:rsidR="008B4957" w:rsidRPr="00AF77F8" w:rsidRDefault="00856B15" w:rsidP="00515BE2">
      <w:pPr>
        <w:autoSpaceDE w:val="0"/>
        <w:autoSpaceDN w:val="0"/>
        <w:spacing w:before="178" w:after="0"/>
        <w:ind w:left="420"/>
        <w:jc w:val="both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понимание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14:paraId="7C3CC236" w14:textId="77777777" w:rsidR="008B4957" w:rsidRPr="00AF77F8" w:rsidRDefault="00856B15" w:rsidP="00515BE2">
      <w:pPr>
        <w:autoSpaceDE w:val="0"/>
        <w:autoSpaceDN w:val="0"/>
        <w:spacing w:before="190" w:after="0" w:line="271" w:lineRule="auto"/>
        <w:ind w:left="420" w:right="720"/>
        <w:jc w:val="both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математические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14:paraId="41F382E9" w14:textId="77777777" w:rsidR="008B4957" w:rsidRPr="00AF77F8" w:rsidRDefault="00856B15" w:rsidP="00515BE2">
      <w:pPr>
        <w:autoSpaceDE w:val="0"/>
        <w:autoSpaceDN w:val="0"/>
        <w:spacing w:before="190" w:after="0" w:line="271" w:lineRule="auto"/>
        <w:ind w:left="420"/>
        <w:jc w:val="both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владение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</w:p>
    <w:p w14:paraId="35F1F0B3" w14:textId="77777777" w:rsidR="008B4957" w:rsidRPr="00AF77F8" w:rsidRDefault="008B4957" w:rsidP="00515BE2">
      <w:pPr>
        <w:jc w:val="both"/>
        <w:rPr>
          <w:lang w:val="ru-RU"/>
        </w:rPr>
        <w:sectPr w:rsidR="008B4957" w:rsidRPr="00AF77F8">
          <w:pgSz w:w="11900" w:h="16840"/>
          <w:pgMar w:top="298" w:right="634" w:bottom="320" w:left="666" w:header="720" w:footer="720" w:gutter="0"/>
          <w:cols w:space="720" w:equalWidth="0">
            <w:col w:w="10600" w:space="0"/>
          </w:cols>
          <w:docGrid w:linePitch="360"/>
        </w:sectPr>
      </w:pPr>
    </w:p>
    <w:p w14:paraId="1DABC484" w14:textId="77777777" w:rsidR="008B4957" w:rsidRPr="00AF77F8" w:rsidRDefault="008B4957" w:rsidP="00515BE2">
      <w:pPr>
        <w:autoSpaceDE w:val="0"/>
        <w:autoSpaceDN w:val="0"/>
        <w:spacing w:after="66" w:line="220" w:lineRule="exact"/>
        <w:jc w:val="both"/>
        <w:rPr>
          <w:lang w:val="ru-RU"/>
        </w:rPr>
      </w:pPr>
    </w:p>
    <w:p w14:paraId="619ECC59" w14:textId="77777777" w:rsidR="008B4957" w:rsidRPr="00AF77F8" w:rsidRDefault="00856B15" w:rsidP="00515BE2">
      <w:pPr>
        <w:autoSpaceDE w:val="0"/>
        <w:autoSpaceDN w:val="0"/>
        <w:spacing w:after="0" w:line="230" w:lineRule="auto"/>
        <w:ind w:left="420"/>
        <w:jc w:val="both"/>
        <w:rPr>
          <w:lang w:val="ru-RU"/>
        </w:rPr>
      </w:pP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предположения).</w:t>
      </w:r>
    </w:p>
    <w:p w14:paraId="24126EB7" w14:textId="77777777" w:rsidR="008B4957" w:rsidRPr="00AF77F8" w:rsidRDefault="00856B15" w:rsidP="00515BE2">
      <w:pPr>
        <w:autoSpaceDE w:val="0"/>
        <w:autoSpaceDN w:val="0"/>
        <w:spacing w:before="178" w:after="0" w:line="281" w:lineRule="auto"/>
        <w:ind w:firstLine="180"/>
        <w:jc w:val="both"/>
        <w:rPr>
          <w:lang w:val="ru-RU"/>
        </w:rPr>
      </w:pP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</w:t>
      </w: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и  закономерности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AF77F8">
        <w:rPr>
          <w:lang w:val="ru-RU"/>
        </w:rPr>
        <w:br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информации, в том числе и графическими (таблица, диаграмма, схема).</w:t>
      </w:r>
    </w:p>
    <w:p w14:paraId="722E2A09" w14:textId="77777777" w:rsidR="008B4957" w:rsidRPr="00AF77F8" w:rsidRDefault="00856B15" w:rsidP="00515BE2">
      <w:pPr>
        <w:autoSpaceDE w:val="0"/>
        <w:autoSpaceDN w:val="0"/>
        <w:spacing w:before="70" w:after="0" w:line="286" w:lineRule="auto"/>
        <w:ind w:firstLine="180"/>
        <w:jc w:val="both"/>
        <w:rPr>
          <w:lang w:val="ru-RU"/>
        </w:rPr>
      </w:pP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700F8704" w14:textId="77777777" w:rsidR="008B4957" w:rsidRPr="00AF77F8" w:rsidRDefault="00856B15" w:rsidP="00515BE2">
      <w:pPr>
        <w:autoSpaceDE w:val="0"/>
        <w:autoSpaceDN w:val="0"/>
        <w:spacing w:before="190" w:after="0" w:line="230" w:lineRule="auto"/>
        <w:ind w:left="180"/>
        <w:jc w:val="both"/>
        <w:rPr>
          <w:lang w:val="ru-RU"/>
        </w:rPr>
      </w:pP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На изучение математики в 1 классе отводится 4 часа в неделю, всего 132 часа.</w:t>
      </w:r>
    </w:p>
    <w:p w14:paraId="1EBB8616" w14:textId="77777777" w:rsidR="008B4957" w:rsidRPr="00AF77F8" w:rsidRDefault="008B4957" w:rsidP="00515BE2">
      <w:pPr>
        <w:jc w:val="both"/>
        <w:rPr>
          <w:lang w:val="ru-RU"/>
        </w:rPr>
        <w:sectPr w:rsidR="008B4957" w:rsidRPr="00AF77F8">
          <w:pgSz w:w="11900" w:h="16840"/>
          <w:pgMar w:top="286" w:right="828" w:bottom="1440" w:left="666" w:header="720" w:footer="720" w:gutter="0"/>
          <w:cols w:space="720" w:equalWidth="0">
            <w:col w:w="10406" w:space="0"/>
          </w:cols>
          <w:docGrid w:linePitch="360"/>
        </w:sectPr>
      </w:pPr>
    </w:p>
    <w:p w14:paraId="1B13C78C" w14:textId="77777777" w:rsidR="008B4957" w:rsidRPr="00AF77F8" w:rsidRDefault="008B4957">
      <w:pPr>
        <w:autoSpaceDE w:val="0"/>
        <w:autoSpaceDN w:val="0"/>
        <w:spacing w:after="78" w:line="220" w:lineRule="exact"/>
        <w:rPr>
          <w:lang w:val="ru-RU"/>
        </w:rPr>
      </w:pPr>
    </w:p>
    <w:p w14:paraId="60DAF942" w14:textId="29801234" w:rsidR="008B4957" w:rsidRPr="00AF77F8" w:rsidRDefault="00856B15" w:rsidP="00515BE2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УЧЕБНОГО ПРЕДМЕТА</w:t>
      </w:r>
    </w:p>
    <w:p w14:paraId="4B994A0B" w14:textId="77777777" w:rsidR="008B4957" w:rsidRPr="00AF77F8" w:rsidRDefault="00856B15" w:rsidP="00515BE2">
      <w:pPr>
        <w:autoSpaceDE w:val="0"/>
        <w:autoSpaceDN w:val="0"/>
        <w:spacing w:before="346" w:after="0" w:line="271" w:lineRule="auto"/>
        <w:ind w:right="144" w:firstLine="180"/>
        <w:jc w:val="both"/>
        <w:rPr>
          <w:lang w:val="ru-RU"/>
        </w:rPr>
      </w:pP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Основное содержание обучения в программе представлено разделами: «Числа и </w:t>
      </w:r>
      <w:proofErr w:type="spell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величины</w:t>
      </w: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»,«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Арифметические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действия», «Текстовые задачи», «Пространственные отношения и геометрические фигуры», «Математическая информация».</w:t>
      </w:r>
    </w:p>
    <w:p w14:paraId="52BA6581" w14:textId="77777777" w:rsidR="008B4957" w:rsidRPr="00AF77F8" w:rsidRDefault="00856B15" w:rsidP="00515BE2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AF77F8">
        <w:rPr>
          <w:lang w:val="ru-RU"/>
        </w:rPr>
        <w:tab/>
      </w: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Числа и величины </w:t>
      </w:r>
      <w:r w:rsidRPr="00AF77F8">
        <w:rPr>
          <w:lang w:val="ru-RU"/>
        </w:rPr>
        <w:br/>
      </w:r>
      <w:r w:rsidRPr="00AF77F8">
        <w:rPr>
          <w:lang w:val="ru-RU"/>
        </w:rPr>
        <w:tab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14:paraId="53D4FA14" w14:textId="77777777" w:rsidR="008B4957" w:rsidRPr="00AF77F8" w:rsidRDefault="00856B15" w:rsidP="00515BE2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AF77F8">
        <w:rPr>
          <w:lang w:val="ru-RU"/>
        </w:rPr>
        <w:tab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Числа в пределах 20: чтение, запись, сравнение.  Однозначные и двузначные числа. Увеличение (уменьшение) числа на несколько единиц.</w:t>
      </w:r>
    </w:p>
    <w:p w14:paraId="2C8AA08B" w14:textId="77777777" w:rsidR="008B4957" w:rsidRPr="00AF77F8" w:rsidRDefault="00856B15" w:rsidP="00515BE2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jc w:val="both"/>
        <w:rPr>
          <w:lang w:val="ru-RU"/>
        </w:rPr>
      </w:pPr>
      <w:r w:rsidRPr="00AF77F8">
        <w:rPr>
          <w:lang w:val="ru-RU"/>
        </w:rPr>
        <w:tab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Длина и её измерение. Единицы длины: сантиметр, дециметр; установление соотношения между ними.</w:t>
      </w:r>
    </w:p>
    <w:p w14:paraId="5D3DAEB7" w14:textId="77777777" w:rsidR="008B4957" w:rsidRPr="00AF77F8" w:rsidRDefault="00856B15" w:rsidP="00515BE2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AF77F8">
        <w:rPr>
          <w:lang w:val="ru-RU"/>
        </w:rPr>
        <w:tab/>
      </w: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Арифметические действия </w:t>
      </w:r>
      <w:r w:rsidRPr="00AF77F8">
        <w:rPr>
          <w:lang w:val="ru-RU"/>
        </w:rPr>
        <w:br/>
      </w:r>
      <w:r w:rsidRPr="00AF77F8">
        <w:rPr>
          <w:lang w:val="ru-RU"/>
        </w:rPr>
        <w:tab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14:paraId="2264817E" w14:textId="77777777" w:rsidR="008B4957" w:rsidRPr="00AF77F8" w:rsidRDefault="00856B15" w:rsidP="00515BE2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AF77F8">
        <w:rPr>
          <w:lang w:val="ru-RU"/>
        </w:rPr>
        <w:tab/>
      </w: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Текстовые задачи </w:t>
      </w:r>
      <w:r w:rsidRPr="00AF77F8">
        <w:rPr>
          <w:lang w:val="ru-RU"/>
        </w:rPr>
        <w:br/>
      </w:r>
      <w:r w:rsidRPr="00AF77F8">
        <w:rPr>
          <w:lang w:val="ru-RU"/>
        </w:rPr>
        <w:tab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14:paraId="04C87E8B" w14:textId="77777777" w:rsidR="008B4957" w:rsidRPr="00AF77F8" w:rsidRDefault="00856B15" w:rsidP="00515BE2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AF77F8">
        <w:rPr>
          <w:lang w:val="ru-RU"/>
        </w:rPr>
        <w:tab/>
      </w: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Пространственные отношения и геометрические фигуры </w:t>
      </w:r>
      <w:r w:rsidRPr="00AF77F8">
        <w:rPr>
          <w:lang w:val="ru-RU"/>
        </w:rPr>
        <w:br/>
      </w:r>
      <w:r w:rsidRPr="00AF77F8">
        <w:rPr>
          <w:lang w:val="ru-RU"/>
        </w:rPr>
        <w:tab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14:paraId="1AAB3DB7" w14:textId="77777777" w:rsidR="008B4957" w:rsidRPr="00AF77F8" w:rsidRDefault="00856B15" w:rsidP="00515BE2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14:paraId="366B5732" w14:textId="77777777" w:rsidR="008B4957" w:rsidRPr="00AF77F8" w:rsidRDefault="00856B15" w:rsidP="00515BE2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AF77F8">
        <w:rPr>
          <w:lang w:val="ru-RU"/>
        </w:rPr>
        <w:tab/>
      </w: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Математическая информация </w:t>
      </w:r>
      <w:r w:rsidRPr="00AF77F8">
        <w:rPr>
          <w:lang w:val="ru-RU"/>
        </w:rPr>
        <w:br/>
      </w:r>
      <w:r w:rsidRPr="00AF77F8">
        <w:rPr>
          <w:lang w:val="ru-RU"/>
        </w:rPr>
        <w:tab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14:paraId="4EFCD81A" w14:textId="77777777" w:rsidR="008B4957" w:rsidRPr="00AF77F8" w:rsidRDefault="00856B15" w:rsidP="00515BE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Закономерность в ряду заданных объектов: её обнаружение, продолжение ряда.</w:t>
      </w:r>
    </w:p>
    <w:p w14:paraId="54FB4D76" w14:textId="77777777" w:rsidR="008B4957" w:rsidRPr="00AF77F8" w:rsidRDefault="00856B15" w:rsidP="00515BE2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AF77F8">
        <w:rPr>
          <w:lang w:val="ru-RU"/>
        </w:rPr>
        <w:tab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14:paraId="47D796E9" w14:textId="77777777" w:rsidR="008B4957" w:rsidRPr="00AF77F8" w:rsidRDefault="00856B15" w:rsidP="00515BE2">
      <w:pPr>
        <w:autoSpaceDE w:val="0"/>
        <w:autoSpaceDN w:val="0"/>
        <w:spacing w:before="72" w:after="0" w:line="271" w:lineRule="auto"/>
        <w:ind w:right="144" w:firstLine="180"/>
        <w:rPr>
          <w:lang w:val="ru-RU"/>
        </w:rPr>
      </w:pP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14:paraId="34C549D4" w14:textId="77777777" w:rsidR="008B4957" w:rsidRPr="00AF77F8" w:rsidRDefault="00856B15" w:rsidP="00A26F82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jc w:val="both"/>
        <w:rPr>
          <w:lang w:val="ru-RU"/>
        </w:rPr>
      </w:pPr>
      <w:r w:rsidRPr="00AF77F8">
        <w:rPr>
          <w:lang w:val="ru-RU"/>
        </w:rPr>
        <w:tab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Двух-</w:t>
      </w:r>
      <w:proofErr w:type="spell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трёхшаговые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инструкции, связанные с вычислением, измерением длины, изображением геометрической фигуры.</w:t>
      </w:r>
    </w:p>
    <w:p w14:paraId="0FAE140C" w14:textId="77777777" w:rsidR="008B4957" w:rsidRPr="00AF77F8" w:rsidRDefault="00856B15" w:rsidP="00515BE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 (пропедевтический уровень)</w:t>
      </w:r>
    </w:p>
    <w:p w14:paraId="2443D585" w14:textId="77777777" w:rsidR="008B4957" w:rsidRPr="00AF77F8" w:rsidRDefault="00856B15" w:rsidP="00515BE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AF77F8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14:paraId="59631BE4" w14:textId="77777777" w:rsidR="008B4957" w:rsidRPr="00AF77F8" w:rsidRDefault="00856B15" w:rsidP="00515BE2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наблюдать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математические объекты (числа, величины) в окружающем мире; </w:t>
      </w:r>
    </w:p>
    <w:p w14:paraId="4A31EC18" w14:textId="77777777" w:rsidR="008B4957" w:rsidRPr="00AF77F8" w:rsidRDefault="00856B15" w:rsidP="00515BE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обнаруживать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общее и различное в записи арифметических действий; </w:t>
      </w:r>
    </w:p>
    <w:p w14:paraId="783B2EA1" w14:textId="77777777" w:rsidR="008B4957" w:rsidRPr="00AF77F8" w:rsidRDefault="00856B15" w:rsidP="00515BE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назначение и необходимость использования величин в жизни; </w:t>
      </w:r>
    </w:p>
    <w:p w14:paraId="1178D57F" w14:textId="77777777" w:rsidR="008B4957" w:rsidRPr="00AF77F8" w:rsidRDefault="00856B15" w:rsidP="00515BE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наблюдать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действие измерительных приборов; </w:t>
      </w:r>
    </w:p>
    <w:p w14:paraId="63A3181D" w14:textId="77777777" w:rsidR="008B4957" w:rsidRPr="00AF77F8" w:rsidRDefault="00856B15" w:rsidP="00515BE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сравнивать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два объекта, два числа; распределять объекты на группы по заданному</w:t>
      </w:r>
    </w:p>
    <w:p w14:paraId="02E10C78" w14:textId="77777777" w:rsidR="008B4957" w:rsidRPr="00AF77F8" w:rsidRDefault="008B4957" w:rsidP="00515BE2">
      <w:pPr>
        <w:rPr>
          <w:lang w:val="ru-RU"/>
        </w:rPr>
        <w:sectPr w:rsidR="008B4957" w:rsidRPr="00AF77F8">
          <w:pgSz w:w="11900" w:h="16840"/>
          <w:pgMar w:top="298" w:right="650" w:bottom="416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EA81BB5" w14:textId="77777777" w:rsidR="008B4957" w:rsidRPr="00AF77F8" w:rsidRDefault="008B4957" w:rsidP="00515BE2">
      <w:pPr>
        <w:autoSpaceDE w:val="0"/>
        <w:autoSpaceDN w:val="0"/>
        <w:spacing w:after="66" w:line="220" w:lineRule="exact"/>
        <w:rPr>
          <w:lang w:val="ru-RU"/>
        </w:rPr>
      </w:pPr>
    </w:p>
    <w:p w14:paraId="623BA680" w14:textId="77777777" w:rsidR="008B4957" w:rsidRPr="00AF77F8" w:rsidRDefault="00856B15" w:rsidP="00515BE2">
      <w:pPr>
        <w:autoSpaceDE w:val="0"/>
        <w:autoSpaceDN w:val="0"/>
        <w:spacing w:after="0" w:line="329" w:lineRule="auto"/>
        <w:ind w:left="240" w:right="720"/>
        <w:rPr>
          <w:lang w:val="ru-RU"/>
        </w:rPr>
      </w:pP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основанию; </w:t>
      </w:r>
      <w:r w:rsidRPr="00AF77F8">
        <w:rPr>
          <w:lang w:val="ru-RU"/>
        </w:rPr>
        <w:br/>
      </w: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копировать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изученные фигуры, рисовать от руки по собственному замыслу; приводить примеры чисел, геометрических фигур; </w:t>
      </w:r>
      <w:r w:rsidRPr="00AF77F8">
        <w:rPr>
          <w:lang w:val="ru-RU"/>
        </w:rPr>
        <w:br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вести порядковый и количественный счет (соблюдать последовательность).</w:t>
      </w:r>
    </w:p>
    <w:p w14:paraId="256F72BD" w14:textId="77777777" w:rsidR="008B4957" w:rsidRPr="00AF77F8" w:rsidRDefault="00856B15" w:rsidP="00515BE2">
      <w:pPr>
        <w:autoSpaceDE w:val="0"/>
        <w:autoSpaceDN w:val="0"/>
        <w:spacing w:before="178" w:after="0" w:line="326" w:lineRule="auto"/>
        <w:ind w:left="240" w:hanging="240"/>
        <w:rPr>
          <w:lang w:val="ru-RU"/>
        </w:rPr>
      </w:pPr>
      <w:r w:rsidRPr="00AF77F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</w:t>
      </w:r>
      <w:proofErr w:type="gramStart"/>
      <w:r w:rsidRPr="00AF77F8">
        <w:rPr>
          <w:rFonts w:ascii="Times New Roman" w:eastAsia="Times New Roman" w:hAnsi="Times New Roman"/>
          <w:i/>
          <w:color w:val="000000"/>
          <w:sz w:val="24"/>
          <w:lang w:val="ru-RU"/>
        </w:rPr>
        <w:t>информацией:</w:t>
      </w:r>
      <w:r w:rsidRPr="00AF77F8">
        <w:rPr>
          <w:lang w:val="ru-RU"/>
        </w:rPr>
        <w:br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 понимать, что математические явления могут быть представлены с помощью разных средств: текст, числовая запись, таблица, рисунок, схема; </w:t>
      </w:r>
      <w:r w:rsidRPr="00AF77F8">
        <w:rPr>
          <w:lang w:val="ru-RU"/>
        </w:rPr>
        <w:br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читать таблицу, извлекать информацию, представленную в табличной форме.</w:t>
      </w:r>
    </w:p>
    <w:p w14:paraId="3F918843" w14:textId="77777777" w:rsidR="008B4957" w:rsidRPr="00AF77F8" w:rsidRDefault="00856B15" w:rsidP="00515BE2">
      <w:pPr>
        <w:autoSpaceDE w:val="0"/>
        <w:autoSpaceDN w:val="0"/>
        <w:spacing w:before="180" w:after="0" w:line="336" w:lineRule="auto"/>
        <w:ind w:left="240" w:right="288" w:hanging="240"/>
        <w:rPr>
          <w:lang w:val="ru-RU"/>
        </w:rPr>
      </w:pPr>
      <w:r w:rsidRPr="00AF77F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Универсальные коммуникативные учебные </w:t>
      </w:r>
      <w:proofErr w:type="gramStart"/>
      <w:r w:rsidRPr="00AF77F8">
        <w:rPr>
          <w:rFonts w:ascii="Times New Roman" w:eastAsia="Times New Roman" w:hAnsi="Times New Roman"/>
          <w:i/>
          <w:color w:val="000000"/>
          <w:sz w:val="24"/>
          <w:lang w:val="ru-RU"/>
        </w:rPr>
        <w:t>действия:</w:t>
      </w:r>
      <w:r w:rsidRPr="00AF77F8">
        <w:rPr>
          <w:lang w:val="ru-RU"/>
        </w:rPr>
        <w:br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 характеризовать (описывать) число, геометрическую фигуру, последовательность из нескольких чисел, записанных по порядку; </w:t>
      </w:r>
      <w:r w:rsidRPr="00AF77F8">
        <w:rPr>
          <w:lang w:val="ru-RU"/>
        </w:rPr>
        <w:br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комментировать ход сравнения двух объектов; описывать своими словами сюжетную ситуацию и математическое отношение, представленное в задаче; </w:t>
      </w:r>
      <w:r w:rsidRPr="00AF77F8">
        <w:rPr>
          <w:lang w:val="ru-RU"/>
        </w:rPr>
        <w:br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положение предмета в пространстве различать и использовать математические знаки; </w:t>
      </w:r>
      <w:r w:rsidRPr="00AF77F8">
        <w:rPr>
          <w:lang w:val="ru-RU"/>
        </w:rPr>
        <w:br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строить предложения относительно заданного набора объектов.</w:t>
      </w:r>
    </w:p>
    <w:p w14:paraId="4D2556BE" w14:textId="77777777" w:rsidR="008B4957" w:rsidRPr="00AF77F8" w:rsidRDefault="00856B15" w:rsidP="00515BE2">
      <w:pPr>
        <w:autoSpaceDE w:val="0"/>
        <w:autoSpaceDN w:val="0"/>
        <w:spacing w:before="178" w:after="0" w:line="350" w:lineRule="auto"/>
        <w:ind w:left="240" w:right="576" w:hanging="240"/>
        <w:rPr>
          <w:lang w:val="ru-RU"/>
        </w:rPr>
      </w:pPr>
      <w:r w:rsidRPr="00AF77F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Универсальные регулятивные учебные </w:t>
      </w:r>
      <w:proofErr w:type="gramStart"/>
      <w:r w:rsidRPr="00AF77F8">
        <w:rPr>
          <w:rFonts w:ascii="Times New Roman" w:eastAsia="Times New Roman" w:hAnsi="Times New Roman"/>
          <w:i/>
          <w:color w:val="000000"/>
          <w:sz w:val="24"/>
          <w:lang w:val="ru-RU"/>
        </w:rPr>
        <w:t>действия:</w:t>
      </w:r>
      <w:r w:rsidRPr="00AF77F8">
        <w:rPr>
          <w:lang w:val="ru-RU"/>
        </w:rPr>
        <w:br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 принимать учебную задачу, удерживать её в процессе деятельности;</w:t>
      </w:r>
      <w:r w:rsidRPr="00AF77F8">
        <w:rPr>
          <w:lang w:val="ru-RU"/>
        </w:rPr>
        <w:br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действовать в соответствии с предложенным образцом, инструкцией; </w:t>
      </w:r>
      <w:r w:rsidRPr="00AF77F8">
        <w:rPr>
          <w:lang w:val="ru-RU"/>
        </w:rPr>
        <w:br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интерес к проверке результатов решения учебной задачи, с помощью учителя устанавливать причину возникшей ошибки и трудности; </w:t>
      </w:r>
      <w:r w:rsidRPr="00AF77F8">
        <w:rPr>
          <w:lang w:val="ru-RU"/>
        </w:rPr>
        <w:br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проверять правильность вычисления с помощью другого приёма выполнения действия.</w:t>
      </w:r>
    </w:p>
    <w:p w14:paraId="2C7DA026" w14:textId="77777777" w:rsidR="008B4957" w:rsidRPr="00AF77F8" w:rsidRDefault="00856B15" w:rsidP="00515BE2">
      <w:pPr>
        <w:autoSpaceDE w:val="0"/>
        <w:autoSpaceDN w:val="0"/>
        <w:spacing w:before="178" w:after="0" w:line="326" w:lineRule="auto"/>
        <w:ind w:left="240" w:hanging="240"/>
        <w:rPr>
          <w:lang w:val="ru-RU"/>
        </w:rPr>
      </w:pPr>
      <w:r w:rsidRPr="00AF77F8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</w:t>
      </w:r>
      <w:proofErr w:type="gramStart"/>
      <w:r w:rsidRPr="00AF77F8">
        <w:rPr>
          <w:rFonts w:ascii="Times New Roman" w:eastAsia="Times New Roman" w:hAnsi="Times New Roman"/>
          <w:i/>
          <w:color w:val="000000"/>
          <w:sz w:val="24"/>
          <w:lang w:val="ru-RU"/>
        </w:rPr>
        <w:t>деятельность:</w:t>
      </w:r>
      <w:r w:rsidRPr="00AF77F8">
        <w:rPr>
          <w:lang w:val="ru-RU"/>
        </w:rPr>
        <w:br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 участвовать в парной работе с математическим материалом; </w:t>
      </w:r>
      <w:r w:rsidRPr="00AF77F8">
        <w:rPr>
          <w:lang w:val="ru-RU"/>
        </w:rPr>
        <w:br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совместной деятельности: договариваться, считаться с мнением партнёра, спокойно и мирно разрешать конфликты.</w:t>
      </w:r>
    </w:p>
    <w:p w14:paraId="6A75A592" w14:textId="77777777" w:rsidR="008B4957" w:rsidRPr="00AF77F8" w:rsidRDefault="008B4957">
      <w:pPr>
        <w:rPr>
          <w:lang w:val="ru-RU"/>
        </w:rPr>
        <w:sectPr w:rsidR="008B4957" w:rsidRPr="00AF77F8">
          <w:pgSz w:w="11900" w:h="16840"/>
          <w:pgMar w:top="286" w:right="786" w:bottom="1440" w:left="846" w:header="720" w:footer="720" w:gutter="0"/>
          <w:cols w:space="720" w:equalWidth="0">
            <w:col w:w="10268" w:space="0"/>
          </w:cols>
          <w:docGrid w:linePitch="360"/>
        </w:sectPr>
      </w:pPr>
    </w:p>
    <w:p w14:paraId="3E5DD517" w14:textId="77777777" w:rsidR="008B4957" w:rsidRPr="00AF77F8" w:rsidRDefault="008B4957">
      <w:pPr>
        <w:autoSpaceDE w:val="0"/>
        <w:autoSpaceDN w:val="0"/>
        <w:spacing w:after="78" w:line="220" w:lineRule="exact"/>
        <w:rPr>
          <w:lang w:val="ru-RU"/>
        </w:rPr>
      </w:pPr>
    </w:p>
    <w:p w14:paraId="30C4A148" w14:textId="77777777" w:rsidR="008B4957" w:rsidRPr="00AF77F8" w:rsidRDefault="00856B15" w:rsidP="00515BE2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026C1D67" w14:textId="77777777" w:rsidR="008B4957" w:rsidRPr="00AF77F8" w:rsidRDefault="00856B15" w:rsidP="00515BE2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jc w:val="both"/>
        <w:rPr>
          <w:lang w:val="ru-RU"/>
        </w:rPr>
      </w:pPr>
      <w:r w:rsidRPr="00AF77F8">
        <w:rPr>
          <w:lang w:val="ru-RU"/>
        </w:rPr>
        <w:tab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математики в 1 классе направлено на достижение обучающимися личностных, </w:t>
      </w:r>
      <w:proofErr w:type="spell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14:paraId="08B0AE85" w14:textId="77777777" w:rsidR="008B4957" w:rsidRPr="00AF77F8" w:rsidRDefault="00856B15" w:rsidP="00515BE2">
      <w:pPr>
        <w:autoSpaceDE w:val="0"/>
        <w:autoSpaceDN w:val="0"/>
        <w:spacing w:before="262" w:after="0" w:line="230" w:lineRule="auto"/>
        <w:jc w:val="center"/>
        <w:rPr>
          <w:lang w:val="ru-RU"/>
        </w:rPr>
      </w:pP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7D23DD56" w14:textId="77777777" w:rsidR="008B4957" w:rsidRPr="00AF77F8" w:rsidRDefault="00856B15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AF77F8">
        <w:rPr>
          <w:lang w:val="ru-RU"/>
        </w:rPr>
        <w:tab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63EF25D7" w14:textId="77777777" w:rsidR="008B4957" w:rsidRPr="00AF77F8" w:rsidRDefault="00856B15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осознавать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необходимость изучения математики для адаптации к жизненным ситуациям, для развития общей культуры человека; </w:t>
      </w:r>
    </w:p>
    <w:p w14:paraId="688B9287" w14:textId="77777777" w:rsidR="008B4957" w:rsidRPr="00AF77F8" w:rsidRDefault="00856B15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развития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способности мыслить, рассуждать, выдвигать предположения и доказывать или опровергать их; </w:t>
      </w:r>
    </w:p>
    <w:p w14:paraId="4D8134B0" w14:textId="77777777" w:rsidR="008B4957" w:rsidRPr="00AF77F8" w:rsidRDefault="00856B15" w:rsidP="00515BE2">
      <w:pPr>
        <w:autoSpaceDE w:val="0"/>
        <w:autoSpaceDN w:val="0"/>
        <w:spacing w:before="190" w:after="0" w:line="271" w:lineRule="auto"/>
        <w:ind w:left="420" w:right="864"/>
        <w:jc w:val="both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применять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70CF1023" w14:textId="77777777" w:rsidR="008B4957" w:rsidRPr="00AF77F8" w:rsidRDefault="00856B15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осваивать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навыки организации безопасного поведения в информационной среде; </w:t>
      </w:r>
    </w:p>
    <w:p w14:paraId="52AB0480" w14:textId="77777777" w:rsidR="008B4957" w:rsidRPr="00AF77F8" w:rsidRDefault="00856B15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применять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14:paraId="05D89106" w14:textId="77777777" w:rsidR="008B4957" w:rsidRPr="00AF77F8" w:rsidRDefault="00856B15" w:rsidP="00515BE2">
      <w:pPr>
        <w:autoSpaceDE w:val="0"/>
        <w:autoSpaceDN w:val="0"/>
        <w:spacing w:before="190" w:after="0" w:line="271" w:lineRule="auto"/>
        <w:ind w:left="420" w:right="288"/>
        <w:jc w:val="both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работать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14:paraId="60404395" w14:textId="77777777" w:rsidR="008B4957" w:rsidRPr="00AF77F8" w:rsidRDefault="00856B15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оценивать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14:paraId="1C6D9202" w14:textId="77777777" w:rsidR="008B4957" w:rsidRPr="00AF77F8" w:rsidRDefault="00856B15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оценивать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свои успехи в изучении математики, намечать пути устранения трудностей; </w:t>
      </w:r>
    </w:p>
    <w:p w14:paraId="32871944" w14:textId="77777777" w:rsidR="008B4957" w:rsidRPr="00AF77F8" w:rsidRDefault="00856B15" w:rsidP="00515BE2">
      <w:pPr>
        <w:autoSpaceDE w:val="0"/>
        <w:autoSpaceDN w:val="0"/>
        <w:spacing w:before="190" w:after="0" w:line="271" w:lineRule="auto"/>
        <w:ind w:left="420" w:right="288"/>
        <w:jc w:val="both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стремиться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03E10492" w14:textId="77777777" w:rsidR="008B4957" w:rsidRPr="00AF77F8" w:rsidRDefault="00856B15" w:rsidP="00515BE2">
      <w:pPr>
        <w:autoSpaceDE w:val="0"/>
        <w:autoSpaceDN w:val="0"/>
        <w:spacing w:before="324" w:after="0" w:line="230" w:lineRule="auto"/>
        <w:jc w:val="center"/>
        <w:rPr>
          <w:lang w:val="ru-RU"/>
        </w:rPr>
      </w:pP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6A7917B9" w14:textId="77777777" w:rsidR="008B4957" w:rsidRPr="00AF77F8" w:rsidRDefault="00856B15">
      <w:pPr>
        <w:autoSpaceDE w:val="0"/>
        <w:autoSpaceDN w:val="0"/>
        <w:spacing w:before="168" w:after="0" w:line="230" w:lineRule="auto"/>
        <w:ind w:left="180"/>
        <w:rPr>
          <w:lang w:val="ru-RU"/>
        </w:rPr>
      </w:pP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4290075F" w14:textId="77777777" w:rsidR="008B4957" w:rsidRPr="00AF77F8" w:rsidRDefault="00856B15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 познавательные</w:t>
      </w:r>
      <w:proofErr w:type="gramEnd"/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учебные действия:</w:t>
      </w:r>
    </w:p>
    <w:p w14:paraId="2A77A852" w14:textId="77777777" w:rsidR="008B4957" w:rsidRPr="00AF77F8" w:rsidRDefault="00856B15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AF77F8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14:paraId="4B811F57" w14:textId="77777777" w:rsidR="008B4957" w:rsidRPr="00AF77F8" w:rsidRDefault="00856B15">
      <w:pPr>
        <w:autoSpaceDE w:val="0"/>
        <w:autoSpaceDN w:val="0"/>
        <w:spacing w:before="178" w:after="0" w:line="262" w:lineRule="auto"/>
        <w:ind w:left="420" w:right="1008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связи и зависимости между математическими объектами (часть-целое; причина-следствие; протяжённость); </w:t>
      </w:r>
    </w:p>
    <w:p w14:paraId="339C265F" w14:textId="77777777" w:rsidR="008B4957" w:rsidRPr="00AF77F8" w:rsidRDefault="00856B15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применять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базовые логические универсальные действия: сравнение, анализ, классификация (группировка), обобщение;</w:t>
      </w:r>
    </w:p>
    <w:p w14:paraId="0878D538" w14:textId="77777777" w:rsidR="008B4957" w:rsidRPr="00AF77F8" w:rsidRDefault="00856B15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приобретать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практические графические и измерительные навыки для успешного решения учебных и житейских задач;</w:t>
      </w:r>
    </w:p>
    <w:p w14:paraId="1E987C7E" w14:textId="77777777" w:rsidR="008B4957" w:rsidRPr="00AF77F8" w:rsidRDefault="00856B15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5AECBB9F" w14:textId="77777777" w:rsidR="008B4957" w:rsidRPr="00AF77F8" w:rsidRDefault="00856B15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AF77F8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14:paraId="46E6B866" w14:textId="77777777" w:rsidR="008B4957" w:rsidRPr="00AF77F8" w:rsidRDefault="008B4957">
      <w:pPr>
        <w:rPr>
          <w:lang w:val="ru-RU"/>
        </w:rPr>
        <w:sectPr w:rsidR="008B4957" w:rsidRPr="00AF77F8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C3D01A4" w14:textId="77777777" w:rsidR="008B4957" w:rsidRPr="00AF77F8" w:rsidRDefault="008B4957">
      <w:pPr>
        <w:autoSpaceDE w:val="0"/>
        <w:autoSpaceDN w:val="0"/>
        <w:spacing w:after="132" w:line="220" w:lineRule="exact"/>
        <w:rPr>
          <w:lang w:val="ru-RU"/>
        </w:rPr>
      </w:pPr>
    </w:p>
    <w:p w14:paraId="6B74A939" w14:textId="77777777" w:rsidR="008B4957" w:rsidRPr="00AF77F8" w:rsidRDefault="00856B15">
      <w:pPr>
        <w:autoSpaceDE w:val="0"/>
        <w:autoSpaceDN w:val="0"/>
        <w:spacing w:after="0" w:line="262" w:lineRule="auto"/>
        <w:ind w:left="240" w:right="864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проявлять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способность ориентироваться в учебном материале разных разделов курса математики; </w:t>
      </w:r>
    </w:p>
    <w:p w14:paraId="758CD5D5" w14:textId="77777777" w:rsidR="008B4957" w:rsidRPr="00AF77F8" w:rsidRDefault="00856B15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14:paraId="36F43C66" w14:textId="77777777" w:rsidR="008B4957" w:rsidRPr="00AF77F8" w:rsidRDefault="00856B15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применять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изученные методы познания (измерение, моделирование, перебор вариантов)</w:t>
      </w:r>
    </w:p>
    <w:p w14:paraId="52BDDDCF" w14:textId="77777777" w:rsidR="008B4957" w:rsidRPr="00AF77F8" w:rsidRDefault="00856B15">
      <w:pPr>
        <w:autoSpaceDE w:val="0"/>
        <w:autoSpaceDN w:val="0"/>
        <w:spacing w:before="178" w:after="0" w:line="230" w:lineRule="auto"/>
        <w:rPr>
          <w:lang w:val="ru-RU"/>
        </w:rPr>
      </w:pP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3)  Работа с информацией:</w:t>
      </w:r>
    </w:p>
    <w:p w14:paraId="58F33659" w14:textId="77777777" w:rsidR="008B4957" w:rsidRPr="00AF77F8" w:rsidRDefault="00856B15">
      <w:pPr>
        <w:autoSpaceDE w:val="0"/>
        <w:autoSpaceDN w:val="0"/>
        <w:spacing w:before="178" w:after="0" w:line="262" w:lineRule="auto"/>
        <w:ind w:left="24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находить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и использовать для решения учебных задач текстовую, графическую информацию в разных источниках информационной среды; </w:t>
      </w:r>
    </w:p>
    <w:p w14:paraId="0578E09B" w14:textId="77777777" w:rsidR="008B4957" w:rsidRPr="00AF77F8" w:rsidRDefault="00856B15">
      <w:pPr>
        <w:autoSpaceDE w:val="0"/>
        <w:autoSpaceDN w:val="0"/>
        <w:spacing w:before="192" w:after="0" w:line="262" w:lineRule="auto"/>
        <w:ind w:left="240" w:right="864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читать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, интерпретировать графически представленную информацию (схему, таблицу, диаграмму, другую модель); </w:t>
      </w:r>
    </w:p>
    <w:p w14:paraId="094D5FD9" w14:textId="77777777" w:rsidR="008B4957" w:rsidRPr="00AF77F8" w:rsidRDefault="00856B15" w:rsidP="00515BE2">
      <w:pPr>
        <w:autoSpaceDE w:val="0"/>
        <w:autoSpaceDN w:val="0"/>
        <w:spacing w:before="190" w:after="0" w:line="262" w:lineRule="auto"/>
        <w:ind w:left="240" w:right="432"/>
        <w:jc w:val="both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14:paraId="7862AA85" w14:textId="77777777" w:rsidR="008B4957" w:rsidRPr="00AF77F8" w:rsidRDefault="00856B15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принимать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правила, безопасно использовать предлагаемые электронные средства и источники информации.</w:t>
      </w:r>
    </w:p>
    <w:p w14:paraId="7C34B456" w14:textId="77777777" w:rsidR="008B4957" w:rsidRPr="00AF77F8" w:rsidRDefault="00856B15">
      <w:pPr>
        <w:autoSpaceDE w:val="0"/>
        <w:autoSpaceDN w:val="0"/>
        <w:spacing w:before="178" w:after="0" w:line="230" w:lineRule="auto"/>
        <w:rPr>
          <w:lang w:val="ru-RU"/>
        </w:rPr>
      </w:pP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14:paraId="0CF7498C" w14:textId="77777777" w:rsidR="008B4957" w:rsidRPr="00AF77F8" w:rsidRDefault="00856B15">
      <w:pPr>
        <w:autoSpaceDE w:val="0"/>
        <w:autoSpaceDN w:val="0"/>
        <w:spacing w:before="298" w:after="0" w:line="230" w:lineRule="auto"/>
        <w:ind w:left="24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конструировать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утверждения, проверять их истинность;</w:t>
      </w:r>
    </w:p>
    <w:p w14:paraId="05CD2E8B" w14:textId="77777777" w:rsidR="008B4957" w:rsidRPr="00AF77F8" w:rsidRDefault="00856B15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строить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логическое рассуждение;</w:t>
      </w:r>
    </w:p>
    <w:p w14:paraId="2B7F4431" w14:textId="77777777" w:rsidR="008B4957" w:rsidRPr="00AF77F8" w:rsidRDefault="00856B15">
      <w:pPr>
        <w:autoSpaceDE w:val="0"/>
        <w:autoSpaceDN w:val="0"/>
        <w:spacing w:before="238" w:after="0" w:line="230" w:lineRule="auto"/>
        <w:jc w:val="center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 задания для объяснения способа и хода решения математической задачи;</w:t>
      </w:r>
    </w:p>
    <w:p w14:paraId="4C67E065" w14:textId="77777777" w:rsidR="008B4957" w:rsidRPr="00AF77F8" w:rsidRDefault="00856B15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ответ;</w:t>
      </w:r>
    </w:p>
    <w:p w14:paraId="48185F4D" w14:textId="77777777" w:rsidR="008B4957" w:rsidRPr="00AF77F8" w:rsidRDefault="00856B15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комментировать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процесс вычисления, построения, решения; объяснять полученный ответ с использованием изученной терминологии;</w:t>
      </w:r>
    </w:p>
    <w:p w14:paraId="6A0CFA4A" w14:textId="77777777" w:rsidR="008B4957" w:rsidRPr="00AF77F8" w:rsidRDefault="00856B15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в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0EEAE99D" w14:textId="77777777" w:rsidR="008B4957" w:rsidRPr="00AF77F8" w:rsidRDefault="00856B15">
      <w:pPr>
        <w:autoSpaceDE w:val="0"/>
        <w:autoSpaceDN w:val="0"/>
        <w:spacing w:before="240" w:after="0" w:line="271" w:lineRule="auto"/>
        <w:ind w:left="24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создавать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6510E1C2" w14:textId="77777777" w:rsidR="008B4957" w:rsidRPr="00AF77F8" w:rsidRDefault="00856B15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в алгоритмах: воспроизводить, дополнять, исправлять деформированные;</w:t>
      </w:r>
    </w:p>
    <w:p w14:paraId="53B1B262" w14:textId="77777777" w:rsidR="008B4957" w:rsidRPr="00AF77F8" w:rsidRDefault="00856B15">
      <w:pPr>
        <w:autoSpaceDE w:val="0"/>
        <w:autoSpaceDN w:val="0"/>
        <w:spacing w:before="238" w:after="0" w:line="262" w:lineRule="auto"/>
        <w:ind w:left="240" w:right="144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составлять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по аналогии; . самостоятельно составлять тексты заданий, аналогичные типовым изученным.</w:t>
      </w:r>
    </w:p>
    <w:p w14:paraId="63152A73" w14:textId="77777777" w:rsidR="008B4957" w:rsidRPr="00AF77F8" w:rsidRDefault="00856B15">
      <w:pPr>
        <w:autoSpaceDE w:val="0"/>
        <w:autoSpaceDN w:val="0"/>
        <w:spacing w:before="178" w:after="0" w:line="230" w:lineRule="auto"/>
        <w:rPr>
          <w:lang w:val="ru-RU"/>
        </w:rPr>
      </w:pP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14:paraId="3E0A573E" w14:textId="77777777" w:rsidR="008B4957" w:rsidRPr="00AF77F8" w:rsidRDefault="00856B15">
      <w:pPr>
        <w:autoSpaceDE w:val="0"/>
        <w:autoSpaceDN w:val="0"/>
        <w:spacing w:before="190" w:after="0" w:line="230" w:lineRule="auto"/>
        <w:rPr>
          <w:lang w:val="ru-RU"/>
        </w:rPr>
      </w:pPr>
      <w:r w:rsidRPr="00AF77F8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14:paraId="2DC1BAB8" w14:textId="77777777" w:rsidR="008B4957" w:rsidRPr="00AF77F8" w:rsidRDefault="00856B15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планировать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этапы предстоящей работы, определять последовательность учебных действий; </w:t>
      </w:r>
    </w:p>
    <w:p w14:paraId="7C24EC79" w14:textId="77777777" w:rsidR="008B4957" w:rsidRPr="00AF77F8" w:rsidRDefault="00856B15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выполнять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безопасного использования электронных средств, предлагаемых в процессе обучения.</w:t>
      </w:r>
    </w:p>
    <w:p w14:paraId="2F90D0AC" w14:textId="77777777" w:rsidR="008B4957" w:rsidRPr="00AF77F8" w:rsidRDefault="00856B15">
      <w:pPr>
        <w:autoSpaceDE w:val="0"/>
        <w:autoSpaceDN w:val="0"/>
        <w:spacing w:before="178" w:after="0" w:line="230" w:lineRule="auto"/>
        <w:rPr>
          <w:lang w:val="ru-RU"/>
        </w:rPr>
      </w:pPr>
      <w:r w:rsidRPr="00AF77F8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14:paraId="61A233EB" w14:textId="77777777" w:rsidR="008B4957" w:rsidRPr="00AF77F8" w:rsidRDefault="00856B15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контроль процесса и результата своей деятельности, объективно оценивать их; </w:t>
      </w:r>
    </w:p>
    <w:p w14:paraId="26AEAB9E" w14:textId="77777777" w:rsidR="008B4957" w:rsidRPr="00AF77F8" w:rsidRDefault="008B4957">
      <w:pPr>
        <w:rPr>
          <w:lang w:val="ru-RU"/>
        </w:rPr>
        <w:sectPr w:rsidR="008B4957" w:rsidRPr="00AF77F8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14:paraId="15FA9FCC" w14:textId="77777777" w:rsidR="008B4957" w:rsidRPr="00AF77F8" w:rsidRDefault="008B4957">
      <w:pPr>
        <w:autoSpaceDE w:val="0"/>
        <w:autoSpaceDN w:val="0"/>
        <w:spacing w:after="144" w:line="220" w:lineRule="exact"/>
        <w:rPr>
          <w:lang w:val="ru-RU"/>
        </w:rPr>
      </w:pPr>
    </w:p>
    <w:p w14:paraId="4AD10EF4" w14:textId="77777777" w:rsidR="008B4957" w:rsidRPr="00AF77F8" w:rsidRDefault="00856B15">
      <w:pPr>
        <w:autoSpaceDE w:val="0"/>
        <w:autoSpaceDN w:val="0"/>
        <w:spacing w:after="0" w:line="230" w:lineRule="auto"/>
        <w:ind w:left="42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выбирать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при необходимости корректировать способы действий; </w:t>
      </w:r>
    </w:p>
    <w:p w14:paraId="5137892C" w14:textId="77777777" w:rsidR="008B4957" w:rsidRPr="00AF77F8" w:rsidRDefault="00856B15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находить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ошибки в своей работе, устанавливать их причины, вести поиск путей преодоления ошибок.</w:t>
      </w:r>
    </w:p>
    <w:p w14:paraId="5A96315A" w14:textId="77777777" w:rsidR="008B4957" w:rsidRPr="00AF77F8" w:rsidRDefault="00856B15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AF77F8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Самооценка:</w:t>
      </w:r>
    </w:p>
    <w:p w14:paraId="4EF037C4" w14:textId="77777777" w:rsidR="008B4957" w:rsidRPr="00AF77F8" w:rsidRDefault="00856B15">
      <w:pPr>
        <w:autoSpaceDE w:val="0"/>
        <w:autoSpaceDN w:val="0"/>
        <w:spacing w:before="178" w:after="0" w:line="271" w:lineRule="auto"/>
        <w:ind w:left="42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предвидеть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14:paraId="70982D85" w14:textId="77777777" w:rsidR="008B4957" w:rsidRPr="00AF77F8" w:rsidRDefault="00856B15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оценивать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рациональность своих действий, давать им качественную характеристику.</w:t>
      </w:r>
    </w:p>
    <w:p w14:paraId="191746EC" w14:textId="77777777" w:rsidR="008B4957" w:rsidRPr="00AF77F8" w:rsidRDefault="00856B15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14:paraId="2D088C19" w14:textId="77777777" w:rsidR="008B4957" w:rsidRPr="00AF77F8" w:rsidRDefault="00856B15" w:rsidP="00515BE2">
      <w:pPr>
        <w:autoSpaceDE w:val="0"/>
        <w:autoSpaceDN w:val="0"/>
        <w:spacing w:before="180" w:after="0" w:line="271" w:lineRule="auto"/>
        <w:ind w:left="420" w:right="576"/>
        <w:jc w:val="both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участвовать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контрпримеров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14:paraId="3BF3760C" w14:textId="77777777" w:rsidR="008B4957" w:rsidRPr="00AF77F8" w:rsidRDefault="00856B15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согласовывать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 мнения в ходе поиска доказательств, выбора рационального способа, анализа информации;</w:t>
      </w:r>
    </w:p>
    <w:p w14:paraId="06047178" w14:textId="77777777" w:rsidR="008B4957" w:rsidRPr="00AF77F8" w:rsidRDefault="00856B15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7381CA87" w14:textId="77777777" w:rsidR="008B4957" w:rsidRPr="00AF77F8" w:rsidRDefault="00856B15" w:rsidP="00515BE2">
      <w:pPr>
        <w:autoSpaceDE w:val="0"/>
        <w:autoSpaceDN w:val="0"/>
        <w:spacing w:before="322" w:after="0" w:line="230" w:lineRule="auto"/>
        <w:jc w:val="center"/>
        <w:rPr>
          <w:lang w:val="ru-RU"/>
        </w:rPr>
      </w:pP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55439740" w14:textId="77777777" w:rsidR="008B4957" w:rsidRPr="00AF77F8" w:rsidRDefault="00856B15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в 1 классе обучающийся научится:</w:t>
      </w:r>
    </w:p>
    <w:p w14:paraId="1D0E55FB" w14:textId="77777777" w:rsidR="008B4957" w:rsidRPr="00AF77F8" w:rsidRDefault="00856B15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читать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, записывать, сравнивать,  упорядочивать  числа  от  0 до 20; </w:t>
      </w:r>
    </w:p>
    <w:p w14:paraId="4A054EF5" w14:textId="77777777" w:rsidR="008B4957" w:rsidRPr="00AF77F8" w:rsidRDefault="00856B15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пересчитывать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различные объекты, устанавливать порядковый номер объекта; </w:t>
      </w:r>
    </w:p>
    <w:p w14:paraId="48B2DF80" w14:textId="77777777" w:rsidR="008B4957" w:rsidRPr="00AF77F8" w:rsidRDefault="00856B15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находить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числа, большие/меньшие данного числа на заданное число; </w:t>
      </w:r>
    </w:p>
    <w:p w14:paraId="11350AD1" w14:textId="77777777" w:rsidR="008B4957" w:rsidRPr="00AF77F8" w:rsidRDefault="00856B15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выполнять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14:paraId="3AECBB2F" w14:textId="77777777" w:rsidR="008B4957" w:rsidRPr="00AF77F8" w:rsidRDefault="00856B15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решать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текстовые задачи в одно действие на сложение и вычитание: выделять условие и требование (вопрос); </w:t>
      </w:r>
    </w:p>
    <w:p w14:paraId="26D5C9F3" w14:textId="77777777" w:rsidR="008B4957" w:rsidRPr="00AF77F8" w:rsidRDefault="00856B15">
      <w:pPr>
        <w:autoSpaceDE w:val="0"/>
        <w:autoSpaceDN w:val="0"/>
        <w:spacing w:before="192" w:after="0" w:line="262" w:lineRule="auto"/>
        <w:ind w:left="420" w:right="72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сравнивать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объекты по длине, устанавливая между ними соотношение длиннее/короче (выше/ниже, шире/уже); </w:t>
      </w:r>
    </w:p>
    <w:p w14:paraId="72B13AE1" w14:textId="77777777" w:rsidR="008B4957" w:rsidRPr="00AF77F8" w:rsidRDefault="00856B15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знать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и использовать единицу длины — сантиметр; измерять длину отрезка, чертить отрезок заданной длины (в см); </w:t>
      </w:r>
    </w:p>
    <w:p w14:paraId="142CAE25" w14:textId="77777777" w:rsidR="008B4957" w:rsidRPr="00AF77F8" w:rsidRDefault="00856B15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различать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число и цифру; распознавать геометрические фигуры: круг, треугольник, прямоугольник (квадрат), отрезок; </w:t>
      </w:r>
    </w:p>
    <w:p w14:paraId="11218435" w14:textId="77777777" w:rsidR="008B4957" w:rsidRPr="00AF77F8" w:rsidRDefault="00856B15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между объектами соотношения: слева/справа, дальше/ближе, между, перед/за, над/под; </w:t>
      </w:r>
    </w:p>
    <w:p w14:paraId="4DD992A9" w14:textId="77777777" w:rsidR="008B4957" w:rsidRPr="00AF77F8" w:rsidRDefault="00856B15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верные (истинные) и неверные (ложные) утверждения относительно заданного набора объектов/предметов; </w:t>
      </w:r>
    </w:p>
    <w:p w14:paraId="2EDC3A15" w14:textId="77777777" w:rsidR="008B4957" w:rsidRPr="00AF77F8" w:rsidRDefault="00856B15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группировать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объекты по заданному признаку; находить и называть закономерности в ряду объектов повседневной жизни; </w:t>
      </w:r>
    </w:p>
    <w:p w14:paraId="51AD058E" w14:textId="77777777" w:rsidR="008B4957" w:rsidRPr="00AF77F8" w:rsidRDefault="008B4957">
      <w:pPr>
        <w:rPr>
          <w:lang w:val="ru-RU"/>
        </w:rPr>
        <w:sectPr w:rsidR="008B4957" w:rsidRPr="00AF77F8">
          <w:pgSz w:w="11900" w:h="16840"/>
          <w:pgMar w:top="364" w:right="790" w:bottom="422" w:left="666" w:header="720" w:footer="720" w:gutter="0"/>
          <w:cols w:space="720" w:equalWidth="0">
            <w:col w:w="10444" w:space="0"/>
          </w:cols>
          <w:docGrid w:linePitch="360"/>
        </w:sectPr>
      </w:pPr>
    </w:p>
    <w:p w14:paraId="75BAEED3" w14:textId="77777777" w:rsidR="008B4957" w:rsidRPr="00AF77F8" w:rsidRDefault="008B4957">
      <w:pPr>
        <w:autoSpaceDE w:val="0"/>
        <w:autoSpaceDN w:val="0"/>
        <w:spacing w:after="108" w:line="220" w:lineRule="exact"/>
        <w:rPr>
          <w:lang w:val="ru-RU"/>
        </w:rPr>
      </w:pPr>
    </w:p>
    <w:p w14:paraId="1F69177B" w14:textId="77777777" w:rsidR="008B4957" w:rsidRPr="00AF77F8" w:rsidRDefault="00856B15">
      <w:pPr>
        <w:autoSpaceDE w:val="0"/>
        <w:autoSpaceDN w:val="0"/>
        <w:spacing w:after="0" w:line="262" w:lineRule="auto"/>
        <w:ind w:right="144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различать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строки и столбцы таблицы, вносить данное в таблицу, извлекать данное/данные из таблицы; </w:t>
      </w:r>
    </w:p>
    <w:p w14:paraId="1DB682DB" w14:textId="77777777" w:rsidR="008B4957" w:rsidRPr="00AF77F8" w:rsidRDefault="00856B15">
      <w:pPr>
        <w:autoSpaceDE w:val="0"/>
        <w:autoSpaceDN w:val="0"/>
        <w:spacing w:before="190" w:after="0" w:line="262" w:lineRule="auto"/>
        <w:rPr>
          <w:lang w:val="ru-RU"/>
        </w:rPr>
      </w:pPr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—  сравнивать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два объекта (числа, геометрические фигуры); распределять объекты на две группы по заданному основанию.</w:t>
      </w:r>
    </w:p>
    <w:p w14:paraId="7DC6D5BC" w14:textId="77777777" w:rsidR="008B4957" w:rsidRPr="00AF77F8" w:rsidRDefault="008B4957">
      <w:pPr>
        <w:rPr>
          <w:lang w:val="ru-RU"/>
        </w:rPr>
        <w:sectPr w:rsidR="008B4957" w:rsidRPr="00AF77F8">
          <w:pgSz w:w="11900" w:h="16840"/>
          <w:pgMar w:top="328" w:right="730" w:bottom="1440" w:left="1086" w:header="720" w:footer="720" w:gutter="0"/>
          <w:cols w:space="720" w:equalWidth="0">
            <w:col w:w="10084" w:space="0"/>
          </w:cols>
          <w:docGrid w:linePitch="360"/>
        </w:sectPr>
      </w:pPr>
    </w:p>
    <w:p w14:paraId="500286C1" w14:textId="77777777" w:rsidR="008B4957" w:rsidRPr="00AF77F8" w:rsidRDefault="008B4957">
      <w:pPr>
        <w:autoSpaceDE w:val="0"/>
        <w:autoSpaceDN w:val="0"/>
        <w:spacing w:after="64" w:line="220" w:lineRule="exact"/>
        <w:rPr>
          <w:lang w:val="ru-RU"/>
        </w:rPr>
      </w:pPr>
    </w:p>
    <w:p w14:paraId="0BF884E4" w14:textId="77777777" w:rsidR="008B4957" w:rsidRDefault="00856B15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510"/>
        <w:gridCol w:w="528"/>
        <w:gridCol w:w="1104"/>
        <w:gridCol w:w="1142"/>
        <w:gridCol w:w="864"/>
        <w:gridCol w:w="3506"/>
        <w:gridCol w:w="1236"/>
        <w:gridCol w:w="4216"/>
      </w:tblGrid>
      <w:tr w:rsidR="008B4957" w14:paraId="74F86F2F" w14:textId="77777777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ECC15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836BE" w14:textId="77777777" w:rsidR="008B4957" w:rsidRPr="00AF77F8" w:rsidRDefault="00856B15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8ED32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50464C" w14:textId="77777777" w:rsidR="008B4957" w:rsidRDefault="00856B1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3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58EC1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23DFC" w14:textId="77777777" w:rsidR="008B4957" w:rsidRDefault="00856B15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4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0A50B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8B4957" w14:paraId="411C285A" w14:textId="77777777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E5642" w14:textId="77777777" w:rsidR="008B4957" w:rsidRDefault="008B495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0094D" w14:textId="77777777" w:rsidR="008B4957" w:rsidRDefault="008B4957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01BB64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7EE53D" w14:textId="77777777" w:rsidR="008B4957" w:rsidRDefault="00856B1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2D1D04" w14:textId="77777777" w:rsidR="008B4957" w:rsidRDefault="00856B1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03B5" w14:textId="77777777" w:rsidR="008B4957" w:rsidRDefault="008B495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E2E1D" w14:textId="77777777" w:rsidR="008B4957" w:rsidRDefault="008B495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F602" w14:textId="77777777" w:rsidR="008B4957" w:rsidRDefault="008B4957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A503" w14:textId="77777777" w:rsidR="008B4957" w:rsidRDefault="008B4957"/>
        </w:tc>
      </w:tr>
      <w:tr w:rsidR="008B4957" w14:paraId="1A14C23C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4CA60" w14:textId="77777777" w:rsidR="008B4957" w:rsidRDefault="00856B15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Числа</w:t>
            </w:r>
          </w:p>
        </w:tc>
      </w:tr>
      <w:tr w:rsidR="008B4957" w14:paraId="5297EC28" w14:textId="77777777">
        <w:trPr>
          <w:trHeight w:hRule="exact" w:val="207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C26EE" w14:textId="77777777" w:rsidR="008B4957" w:rsidRDefault="00856B1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1E359A" w14:textId="77777777" w:rsidR="008B4957" w:rsidRPr="00AF77F8" w:rsidRDefault="00856B15">
            <w:pPr>
              <w:autoSpaceDE w:val="0"/>
              <w:autoSpaceDN w:val="0"/>
              <w:spacing w:before="64" w:after="0" w:line="245" w:lineRule="auto"/>
              <w:ind w:left="7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Числа от 1 до 9: различение, чтение, запись.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B372D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809835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5C0173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0443C" w14:textId="77777777" w:rsidR="008B4957" w:rsidRDefault="00856B1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01.09.2022 15.09.2022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36991F" w14:textId="77777777" w:rsidR="008B4957" w:rsidRPr="00AF77F8" w:rsidRDefault="00856B15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Практические работы по определению длин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предложенных предметов с помощью заданной мерки, по определению длины в сантиметрах; Устная работа: счёт единицами в разном порядке, чтение, упорядочение однозначных и двузначных чисел; счёт по 2, по 5;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9D26AE" w14:textId="77777777" w:rsidR="008B4957" w:rsidRPr="00AF77F8" w:rsidRDefault="00856B15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E1DB1F" w14:textId="77777777" w:rsidR="008B4957" w:rsidRPr="00AF77F8" w:rsidRDefault="00856B15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/5088/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/305512/ </w:t>
            </w:r>
            <w:r w:rsidRPr="00AF77F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/7409804?</w:t>
            </w:r>
          </w:p>
          <w:p w14:paraId="569FFC1E" w14:textId="77777777" w:rsidR="008B4957" w:rsidRDefault="00856B15">
            <w:pPr>
              <w:autoSpaceDE w:val="0"/>
              <w:autoSpaceDN w:val="0"/>
              <w:spacing w:before="18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=catalogue</w:t>
            </w:r>
          </w:p>
        </w:tc>
      </w:tr>
      <w:tr w:rsidR="008B4957" w:rsidRPr="002754C6" w14:paraId="7F22EEF6" w14:textId="77777777">
        <w:trPr>
          <w:trHeight w:hRule="exact" w:val="2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4B8B88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34A171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Единица счёта. Десяток.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25F5E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B16187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763B7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93DFF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16.09.2022 19.09.2022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8C234C" w14:textId="77777777" w:rsidR="008B4957" w:rsidRDefault="00856B15">
            <w:pPr>
              <w:autoSpaceDE w:val="0"/>
              <w:autoSpaceDN w:val="0"/>
              <w:spacing w:before="78" w:after="0" w:line="254" w:lineRule="auto"/>
              <w:ind w:left="72"/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работа: счёт единицами в разном порядке, чтение, упорядочение однозначных и двузначных чисел; счёт по 2, по 5;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 чисел: наблюдение,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закономерностей в расположении чисел;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Формулирование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вопросов, связанных с порядком чисел,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увеличением/уменьшением числа на несколько единиц, установлением закономерности в ряду чисел;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учебных ситуаций, связанных с применением представлений о числе в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практических ситуациях.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цифр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32F545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85008" w14:textId="77777777" w:rsidR="008B4957" w:rsidRPr="00AF77F8" w:rsidRDefault="00856B1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yaklass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matematika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klass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desiatki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15574/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schet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desiatkami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-15460/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-00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32-7616-4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dc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7-94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eb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ff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72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ddcd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35</w:t>
            </w:r>
          </w:p>
        </w:tc>
      </w:tr>
      <w:tr w:rsidR="008B4957" w14:paraId="449A8625" w14:textId="77777777">
        <w:trPr>
          <w:trHeight w:hRule="exact" w:val="169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64C13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166B9" w14:textId="77777777" w:rsidR="008B4957" w:rsidRPr="00AF77F8" w:rsidRDefault="00856B15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Счёт предметов, запись результата цифрами.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9E7764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56E2F1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4CE017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D901A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20.09.2022 21.09.2022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CDDC55" w14:textId="77777777" w:rsidR="008B4957" w:rsidRPr="00AF77F8" w:rsidRDefault="00856B1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 чисел: наблюдение,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закономерностей в расположении чисел;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Формулирование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вопросов, связанных с порядком чисел,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увеличением/уменьшением числа на несколько единиц, установлением закономерности в ряду чисел;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8A8D22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52C8B" w14:textId="77777777" w:rsidR="008B4957" w:rsidRDefault="00856B1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https://uchebnik.mos.ru/material_view/atomic_objects/9174424? menuReferrer=catalogue</w:t>
            </w:r>
          </w:p>
        </w:tc>
      </w:tr>
      <w:tr w:rsidR="008B4957" w14:paraId="0D1135FE" w14:textId="77777777">
        <w:trPr>
          <w:trHeight w:hRule="exact" w:val="1290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191560" w14:textId="77777777" w:rsidR="008B4957" w:rsidRDefault="00856B15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25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5FF36" w14:textId="77777777" w:rsidR="008B4957" w:rsidRPr="00AF77F8" w:rsidRDefault="00856B15">
            <w:pPr>
              <w:autoSpaceDE w:val="0"/>
              <w:autoSpaceDN w:val="0"/>
              <w:spacing w:before="64" w:after="0" w:line="245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Порядковый номер объекта при заданном порядке счёта.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2C6D7F" w14:textId="77777777" w:rsidR="008B4957" w:rsidRDefault="00856B1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1616C" w14:textId="77777777" w:rsidR="008B4957" w:rsidRDefault="00856B1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36697" w14:textId="77777777" w:rsidR="008B4957" w:rsidRDefault="00856B1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73A072" w14:textId="77777777" w:rsidR="008B4957" w:rsidRDefault="00856B1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22.09.2022 23.09.2022</w:t>
            </w:r>
          </w:p>
        </w:tc>
        <w:tc>
          <w:tcPr>
            <w:tcW w:w="35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DF1D58" w14:textId="77777777" w:rsidR="008B4957" w:rsidRPr="00AF77F8" w:rsidRDefault="00856B15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работа: счёт единицами в разном порядке, чтение, упорядочение однозначных и двузначных чисел; счёт по 2, по 5;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 чисел: наблюдение,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закономерностей в расположении чисел;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569F9" w14:textId="77777777" w:rsidR="008B4957" w:rsidRPr="00AF77F8" w:rsidRDefault="00856B15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F475B" w14:textId="77777777" w:rsidR="008B4957" w:rsidRDefault="00856B15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https://uchebnik.mos.ru/material_view/atomic_objects/9524808? menuReferrer=catalogue</w:t>
            </w:r>
          </w:p>
        </w:tc>
      </w:tr>
    </w:tbl>
    <w:p w14:paraId="68511322" w14:textId="77777777" w:rsidR="008B4957" w:rsidRDefault="008B4957">
      <w:pPr>
        <w:autoSpaceDE w:val="0"/>
        <w:autoSpaceDN w:val="0"/>
        <w:spacing w:after="0" w:line="14" w:lineRule="exact"/>
      </w:pPr>
    </w:p>
    <w:p w14:paraId="0957F298" w14:textId="77777777" w:rsidR="008B4957" w:rsidRDefault="008B4957">
      <w:pPr>
        <w:sectPr w:rsidR="008B4957">
          <w:pgSz w:w="16840" w:h="11900"/>
          <w:pgMar w:top="282" w:right="640" w:bottom="6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E0272A2" w14:textId="77777777" w:rsidR="008B4957" w:rsidRDefault="008B495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510"/>
        <w:gridCol w:w="528"/>
        <w:gridCol w:w="1104"/>
        <w:gridCol w:w="1142"/>
        <w:gridCol w:w="864"/>
        <w:gridCol w:w="3506"/>
        <w:gridCol w:w="1236"/>
        <w:gridCol w:w="4216"/>
      </w:tblGrid>
      <w:tr w:rsidR="008B4957" w14:paraId="09FC8153" w14:textId="77777777">
        <w:trPr>
          <w:trHeight w:hRule="exact"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47A49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3F64B" w14:textId="77777777" w:rsidR="008B4957" w:rsidRPr="00AF77F8" w:rsidRDefault="00856B15">
            <w:pPr>
              <w:autoSpaceDE w:val="0"/>
              <w:autoSpaceDN w:val="0"/>
              <w:spacing w:before="66" w:after="0" w:line="247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Сравнение чисел, сравнение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групп предметов по количеству: больше, меньше, столько же.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0C88CB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89CA6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E8264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D1A5C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26.09.2022 28.09.2022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901B5" w14:textId="77777777" w:rsidR="008B4957" w:rsidRDefault="00856B15">
            <w:pPr>
              <w:autoSpaceDE w:val="0"/>
              <w:autoSpaceDN w:val="0"/>
              <w:spacing w:before="78" w:after="0" w:line="254" w:lineRule="auto"/>
              <w:ind w:left="72" w:right="144"/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Формулирование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вопросов, связанных с порядком чисел,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увеличением/уменьшением числа на несколько единиц, установлением закономерности в ряду чисел;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учебных ситуаций, связанных с применением представлений о числе в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практических ситуациях.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цифр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E33EC5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EBC003" w14:textId="77777777" w:rsidR="008B4957" w:rsidRPr="00AF77F8" w:rsidRDefault="00856B15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/9031749?</w:t>
            </w:r>
          </w:p>
          <w:p w14:paraId="643238FC" w14:textId="77777777" w:rsidR="008B4957" w:rsidRDefault="00856B15">
            <w:pPr>
              <w:autoSpaceDE w:val="0"/>
              <w:autoSpaceDN w:val="0"/>
              <w:spacing w:before="20" w:after="0" w:line="245" w:lineRule="auto"/>
              <w:ind w:left="72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https://uchebnik.mos.ru/material_view/atomic_objects/7583576?</w:t>
            </w:r>
          </w:p>
          <w:p w14:paraId="75C10C29" w14:textId="77777777" w:rsidR="008B4957" w:rsidRDefault="00856B15">
            <w:pPr>
              <w:autoSpaceDE w:val="0"/>
              <w:autoSpaceDN w:val="0"/>
              <w:spacing w:before="20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menuReferrer=catalogue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https://resh.edu.ru/subject/lesson/5196/start/122006/</w:t>
            </w:r>
          </w:p>
        </w:tc>
      </w:tr>
      <w:tr w:rsidR="008B4957" w14:paraId="584DE921" w14:textId="77777777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FA0D84" w14:textId="77777777" w:rsidR="008B4957" w:rsidRDefault="00856B15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E55BEB" w14:textId="77777777" w:rsidR="008B4957" w:rsidRPr="00AF77F8" w:rsidRDefault="00856B15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Число и цифра 0 при измерении, вычислении.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40D7A" w14:textId="77777777" w:rsidR="008B4957" w:rsidRDefault="00856B1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85E9A0" w14:textId="77777777" w:rsidR="008B4957" w:rsidRDefault="00856B1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604C9C" w14:textId="77777777" w:rsidR="008B4957" w:rsidRDefault="00856B15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67B9F7" w14:textId="77777777" w:rsidR="008B4957" w:rsidRDefault="00856B1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29.09.2022 04.10.2022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60E08" w14:textId="77777777" w:rsidR="008B4957" w:rsidRPr="00AF77F8" w:rsidRDefault="00856B15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работа: счёт единицами в разном порядке, чтение, упорядочение однозначных и двузначных чисел; счёт по 2, по 5;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 чисел: наблюдение,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закономерностей в расположении чисел;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55493" w14:textId="77777777" w:rsidR="008B4957" w:rsidRPr="00AF77F8" w:rsidRDefault="00856B15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A550F" w14:textId="77777777" w:rsidR="008B4957" w:rsidRDefault="00856B15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https://uchebnik.mos.ru/material_view/atomic_objects/7595026? menuReferrer=catalogue</w:t>
            </w:r>
          </w:p>
        </w:tc>
      </w:tr>
      <w:tr w:rsidR="008B4957" w:rsidRPr="002754C6" w14:paraId="0A34A9CA" w14:textId="77777777">
        <w:trPr>
          <w:trHeight w:hRule="exact" w:val="30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F5782C" w14:textId="77777777" w:rsidR="008B4957" w:rsidRDefault="00856B1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0FFA03" w14:textId="77777777" w:rsidR="008B4957" w:rsidRPr="00AF77F8" w:rsidRDefault="00856B1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Числа в пределах 20: чтение, запись, сравнение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7309D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0C39E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2D29F1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EB61B" w14:textId="77777777" w:rsidR="008B4957" w:rsidRDefault="00856B1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05.10.2022 10.10.2022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CDC17" w14:textId="77777777" w:rsidR="008B4957" w:rsidRDefault="00856B15">
            <w:pPr>
              <w:autoSpaceDE w:val="0"/>
              <w:autoSpaceDN w:val="0"/>
              <w:spacing w:before="76" w:after="0" w:line="254" w:lineRule="auto"/>
              <w:ind w:left="72"/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работа: счёт единицами в разном порядке, чтение, упорядочение однозначных и двузначных чисел; счёт по 2, по 5;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таблицей чисел: наблюдение,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установление закономерностей в расположении чисел;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Формулирование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вопросов, связанных с порядком чисел,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увеличением/уменьшением числа на несколько единиц, установлением закономерности в ряду чисел;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учебных ситуаций, связанных с применением представлений о числе в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практических ситуациях.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цифр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E40D42" w14:textId="77777777" w:rsidR="008B4957" w:rsidRPr="00AF77F8" w:rsidRDefault="00856B15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D91F0" w14:textId="77777777" w:rsidR="008B4957" w:rsidRPr="00AF77F8" w:rsidRDefault="00856B1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/4127/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/305795/</w:t>
            </w:r>
          </w:p>
        </w:tc>
      </w:tr>
      <w:tr w:rsidR="008B4957" w14:paraId="3AD18311" w14:textId="77777777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6258C4" w14:textId="77777777" w:rsidR="008B4957" w:rsidRDefault="00856B1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41B63" w14:textId="77777777" w:rsidR="008B4957" w:rsidRDefault="00856B15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Однозначные и двузначные числа.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B8A0B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BA31C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D3E36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8A409" w14:textId="77777777" w:rsidR="008B4957" w:rsidRDefault="00856B1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11.10.2022 12.10.2022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79E861" w14:textId="77777777" w:rsidR="008B4957" w:rsidRPr="00AF77F8" w:rsidRDefault="00856B15">
            <w:pPr>
              <w:autoSpaceDE w:val="0"/>
              <w:autoSpaceDN w:val="0"/>
              <w:spacing w:before="76" w:after="0" w:line="250" w:lineRule="auto"/>
              <w:ind w:left="72" w:right="94"/>
              <w:jc w:val="both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Устная работа: счёт единицами в разном порядке, чтение, упорядочение однозначных и двузначных чисел; счёт по 2, по 5;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49580" w14:textId="77777777" w:rsidR="008B4957" w:rsidRPr="00AF77F8" w:rsidRDefault="00856B15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781530" w14:textId="77777777" w:rsidR="008B4957" w:rsidRDefault="00856B15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https://uchebnik.mos.ru/material_view/atomic_objects/8874421? menuReferrer=catalogue</w:t>
            </w:r>
          </w:p>
        </w:tc>
      </w:tr>
      <w:tr w:rsidR="008B4957" w14:paraId="0AC3BA44" w14:textId="77777777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9DF899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6BBC1" w14:textId="77777777" w:rsidR="008B4957" w:rsidRPr="00AF77F8" w:rsidRDefault="00856B15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Увеличение (уменьшение) числа на несколько единиц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DC178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3D0B8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8AD831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4B63A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13.10.2022 21.10.2022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1FB487" w14:textId="77777777" w:rsidR="008B4957" w:rsidRDefault="00856B15">
            <w:pPr>
              <w:autoSpaceDE w:val="0"/>
              <w:autoSpaceDN w:val="0"/>
              <w:spacing w:before="78" w:after="0" w:line="252" w:lineRule="auto"/>
              <w:ind w:left="72"/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работа: счёт единицами в разном порядке, чтение, упорядочение однозначных и двузначных чисел; счёт по 2, по 5;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учебных ситуаций, связанных с применением представлений о числе в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практических ситуациях.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цифр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5D506B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30D9C" w14:textId="77777777" w:rsidR="008B4957" w:rsidRPr="00AF77F8" w:rsidRDefault="00856B15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/4050/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/301123/ </w:t>
            </w:r>
            <w:r w:rsidRPr="00AF77F8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/9458364?</w:t>
            </w:r>
          </w:p>
          <w:p w14:paraId="328DF383" w14:textId="77777777" w:rsidR="008B4957" w:rsidRDefault="00856B15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=catalogue</w:t>
            </w:r>
          </w:p>
        </w:tc>
      </w:tr>
      <w:tr w:rsidR="008B4957" w14:paraId="2FA49949" w14:textId="77777777">
        <w:trPr>
          <w:trHeight w:hRule="exact" w:val="348"/>
        </w:trPr>
        <w:tc>
          <w:tcPr>
            <w:tcW w:w="2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D75BC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A5529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37</w:t>
            </w:r>
          </w:p>
        </w:tc>
        <w:tc>
          <w:tcPr>
            <w:tcW w:w="120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1D1A5" w14:textId="77777777" w:rsidR="008B4957" w:rsidRDefault="008B4957"/>
        </w:tc>
      </w:tr>
      <w:tr w:rsidR="008B4957" w14:paraId="0A4053E6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994030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Величины</w:t>
            </w:r>
          </w:p>
        </w:tc>
      </w:tr>
    </w:tbl>
    <w:p w14:paraId="60DF4597" w14:textId="77777777" w:rsidR="008B4957" w:rsidRDefault="008B4957">
      <w:pPr>
        <w:autoSpaceDE w:val="0"/>
        <w:autoSpaceDN w:val="0"/>
        <w:spacing w:after="0" w:line="14" w:lineRule="exact"/>
      </w:pPr>
    </w:p>
    <w:p w14:paraId="707DA40B" w14:textId="77777777" w:rsidR="008B4957" w:rsidRDefault="008B4957">
      <w:pPr>
        <w:sectPr w:rsidR="008B4957">
          <w:pgSz w:w="16840" w:h="11900"/>
          <w:pgMar w:top="284" w:right="640" w:bottom="80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F0B334F" w14:textId="77777777" w:rsidR="008B4957" w:rsidRDefault="008B495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510"/>
        <w:gridCol w:w="528"/>
        <w:gridCol w:w="1104"/>
        <w:gridCol w:w="1142"/>
        <w:gridCol w:w="864"/>
        <w:gridCol w:w="3506"/>
        <w:gridCol w:w="1236"/>
        <w:gridCol w:w="4216"/>
      </w:tblGrid>
      <w:tr w:rsidR="008B4957" w14:paraId="512C62AA" w14:textId="77777777">
        <w:trPr>
          <w:trHeight w:hRule="exact" w:val="165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C142D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EB7D9" w14:textId="77777777" w:rsidR="008B4957" w:rsidRPr="00AF77F8" w:rsidRDefault="00856B1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Длина и её измерение с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помощью заданной мерки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BFCDD5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484197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91632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55BEC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24.10.2022 28.10.2022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C44BD2" w14:textId="77777777" w:rsidR="008B4957" w:rsidRPr="00AF77F8" w:rsidRDefault="00856B15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приборами для измерения величин; Линейка как простейший инструмент измерения длины;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действия измерительных приборов;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9D7E05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F871A4" w14:textId="77777777" w:rsidR="008B4957" w:rsidRDefault="00856B1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https://uchebnik.mos.ru/material_view/atomic_objects/9955335? menuReferrer=catalogue</w:t>
            </w:r>
          </w:p>
        </w:tc>
      </w:tr>
      <w:tr w:rsidR="008B4957" w14:paraId="274B3ED4" w14:textId="77777777">
        <w:trPr>
          <w:trHeight w:hRule="exact" w:val="1308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D1F58A" w14:textId="77777777" w:rsidR="008B4957" w:rsidRDefault="00856B15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5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C58A8C" w14:textId="77777777" w:rsidR="008B4957" w:rsidRPr="00AF77F8" w:rsidRDefault="00856B15">
            <w:pPr>
              <w:autoSpaceDE w:val="0"/>
              <w:autoSpaceDN w:val="0"/>
              <w:spacing w:before="62" w:after="0" w:line="250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Сравнение без измерения: выше— ниже, шире — уже, длиннее —короче, старше — моложе,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тяжелее — легче.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60E76B" w14:textId="77777777" w:rsidR="008B4957" w:rsidRDefault="00856B15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9A9D15" w14:textId="77777777" w:rsidR="008B4957" w:rsidRDefault="00856B15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8904B9" w14:textId="77777777" w:rsidR="008B4957" w:rsidRDefault="00856B15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70A1F" w14:textId="77777777" w:rsidR="008B4957" w:rsidRDefault="00856B15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07.11.2022 11.11.2022</w:t>
            </w:r>
          </w:p>
        </w:tc>
        <w:tc>
          <w:tcPr>
            <w:tcW w:w="35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9C03BB" w14:textId="77777777" w:rsidR="008B4957" w:rsidRPr="00AF77F8" w:rsidRDefault="00856B15">
            <w:pPr>
              <w:autoSpaceDE w:val="0"/>
              <w:autoSpaceDN w:val="0"/>
              <w:spacing w:before="74" w:after="0" w:line="245" w:lineRule="auto"/>
              <w:ind w:left="72" w:right="576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Понимание назначения и необходимости использования величин в жизни;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47E6D1" w14:textId="77777777" w:rsidR="008B4957" w:rsidRPr="00AF77F8" w:rsidRDefault="00856B15">
            <w:pPr>
              <w:autoSpaceDE w:val="0"/>
              <w:autoSpaceDN w:val="0"/>
              <w:spacing w:before="74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6E9726" w14:textId="77777777" w:rsidR="008B4957" w:rsidRPr="00AF77F8" w:rsidRDefault="00856B15">
            <w:pPr>
              <w:autoSpaceDE w:val="0"/>
              <w:autoSpaceDN w:val="0"/>
              <w:spacing w:before="74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/9067896?</w:t>
            </w:r>
          </w:p>
          <w:p w14:paraId="7AA9619F" w14:textId="77777777" w:rsidR="008B4957" w:rsidRDefault="00856B15">
            <w:pPr>
              <w:autoSpaceDE w:val="0"/>
              <w:autoSpaceDN w:val="0"/>
              <w:spacing w:before="20" w:after="0" w:line="245" w:lineRule="auto"/>
              <w:ind w:left="72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https://uchebnik.mos.ru/material_view/atomic_objects/9031678?</w:t>
            </w:r>
          </w:p>
          <w:p w14:paraId="4F130247" w14:textId="77777777" w:rsidR="008B4957" w:rsidRDefault="00856B15">
            <w:pPr>
              <w:autoSpaceDE w:val="0"/>
              <w:autoSpaceDN w:val="0"/>
              <w:spacing w:before="18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menuReferrer=catalogue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https://videouroki.net/video/11-poniatiia-dlinnieie-korochie-odinakovyie-po-dlinie.html</w:t>
            </w:r>
          </w:p>
        </w:tc>
      </w:tr>
      <w:tr w:rsidR="008B4957" w14:paraId="56E85D0C" w14:textId="77777777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B6071D" w14:textId="77777777" w:rsidR="008B4957" w:rsidRDefault="00856B1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3B8A93" w14:textId="77777777" w:rsidR="008B4957" w:rsidRPr="00AF77F8" w:rsidRDefault="00856B15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Единицы длины: сантиметр, дециметр; установление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соотношения между ними.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FF53C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AFAB61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E8501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5125E5" w14:textId="77777777" w:rsidR="008B4957" w:rsidRDefault="00856B1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14.11.2022 22.11.2022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279450" w14:textId="77777777" w:rsidR="008B4957" w:rsidRPr="00AF77F8" w:rsidRDefault="00856B15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линейки для измерения длины отрезка;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Коллективная работа по различению и сравнению величин;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719DE6" w14:textId="77777777" w:rsidR="008B4957" w:rsidRPr="00AF77F8" w:rsidRDefault="00856B15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35C6B" w14:textId="77777777" w:rsidR="008B4957" w:rsidRPr="00AF77F8" w:rsidRDefault="00856B15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/7432411?</w:t>
            </w:r>
          </w:p>
          <w:p w14:paraId="69BD42DF" w14:textId="77777777" w:rsidR="008B4957" w:rsidRDefault="00856B15">
            <w:pPr>
              <w:autoSpaceDE w:val="0"/>
              <w:autoSpaceDN w:val="0"/>
              <w:spacing w:before="18" w:after="0" w:line="250" w:lineRule="auto"/>
              <w:ind w:left="72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https://resh.edu.ru/subject/lesson/5189/start/310040/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https://uchebnik.mos.ru/material_view/atomic_objects/9067990?</w:t>
            </w:r>
          </w:p>
          <w:p w14:paraId="1CBB423A" w14:textId="77777777" w:rsidR="008B4957" w:rsidRDefault="00856B15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8B4957" w14:paraId="4502FF9D" w14:textId="77777777">
        <w:trPr>
          <w:trHeight w:hRule="exact" w:val="348"/>
        </w:trPr>
        <w:tc>
          <w:tcPr>
            <w:tcW w:w="2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46751F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07DEFB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</w:t>
            </w:r>
          </w:p>
        </w:tc>
        <w:tc>
          <w:tcPr>
            <w:tcW w:w="120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023047" w14:textId="77777777" w:rsidR="008B4957" w:rsidRDefault="008B4957"/>
        </w:tc>
      </w:tr>
      <w:tr w:rsidR="008B4957" w14:paraId="067300D5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15127D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Арифметические действия</w:t>
            </w:r>
          </w:p>
        </w:tc>
      </w:tr>
      <w:tr w:rsidR="008B4957" w:rsidRPr="002754C6" w14:paraId="337BF680" w14:textId="77777777">
        <w:trPr>
          <w:trHeight w:hRule="exact" w:val="24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3A06F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E6685" w14:textId="77777777" w:rsidR="008B4957" w:rsidRPr="00AF77F8" w:rsidRDefault="00856B15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Сложение и вычитание чисел в пределах 20.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8FA586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CE0223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34C751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F36A8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23.11.2022 06.12.2022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70A8C5" w14:textId="77777777" w:rsidR="008B4957" w:rsidRPr="00AF77F8" w:rsidRDefault="00856B15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«Сравнение практических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(житейских) ситуаций, требующих записи одного и того же арифметического действия, разных арифметических действий»;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с числовым выражением: запись, чтение, приведение примера (с помощью учителя или по образцу), иллюстрирующего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смысл арифметического действия;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приёмов сложения, вычитания: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нахождение значения суммы и разности на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основе состава числа, с использованием числовой ленты, по частям и др.;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0749F6" w14:textId="77777777" w:rsidR="008B4957" w:rsidRPr="00AF77F8" w:rsidRDefault="00856B15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AD2547" w14:textId="77777777" w:rsidR="008B4957" w:rsidRPr="00AF77F8" w:rsidRDefault="00856B1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/5209/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/302333/</w:t>
            </w:r>
          </w:p>
        </w:tc>
      </w:tr>
      <w:tr w:rsidR="008B4957" w14:paraId="6D2E7C0D" w14:textId="77777777">
        <w:trPr>
          <w:trHeight w:hRule="exact" w:val="205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AC60F2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FF297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Названия компонентов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действий, результатов действий сложения, вычитания. Знаки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сложения и вычитания,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названия компонентов действия. Таблица сложения.</w:t>
            </w:r>
          </w:p>
          <w:p w14:paraId="4BDA5A0E" w14:textId="77777777" w:rsidR="008B4957" w:rsidRPr="00AF77F8" w:rsidRDefault="00856B15">
            <w:pPr>
              <w:autoSpaceDE w:val="0"/>
              <w:autoSpaceDN w:val="0"/>
              <w:spacing w:before="20" w:after="0" w:line="245" w:lineRule="auto"/>
              <w:ind w:left="72" w:right="43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Переместительное свойство сложения.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DA4B4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44A29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DC648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CAB9F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07.12.2022 15.12.2022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C0C927" w14:textId="77777777" w:rsidR="008B4957" w:rsidRPr="00AF77F8" w:rsidRDefault="00856B15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приёмов сложения, вычитания: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нахождение значения суммы и разности на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основе состава числа, с использованием числовой ленты, по частям и др.;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разных способов подсчёта суммы и разности, использование переместительного свойства при нахождении суммы;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перестановка слагаемых при сложении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(обсуждение практических и учебных ситуаций);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F1C790" w14:textId="77777777" w:rsidR="008B4957" w:rsidRPr="00AF77F8" w:rsidRDefault="00856B15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1DCD2" w14:textId="77777777" w:rsidR="008B4957" w:rsidRPr="00AF77F8" w:rsidRDefault="00856B15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/9583764?</w:t>
            </w:r>
          </w:p>
          <w:p w14:paraId="77012147" w14:textId="77777777" w:rsidR="008B4957" w:rsidRDefault="00856B15">
            <w:pPr>
              <w:autoSpaceDE w:val="0"/>
              <w:autoSpaceDN w:val="0"/>
              <w:spacing w:before="20" w:after="0" w:line="245" w:lineRule="auto"/>
              <w:ind w:left="72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https://uchebnik.mos.ru/material_view/atomic_objects/7739359?</w:t>
            </w:r>
          </w:p>
          <w:p w14:paraId="01669B74" w14:textId="77777777" w:rsidR="008B4957" w:rsidRDefault="00856B15">
            <w:pPr>
              <w:autoSpaceDE w:val="0"/>
              <w:autoSpaceDN w:val="0"/>
              <w:spacing w:before="20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menuReferrer=catalogue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https://uchebnik.mos.ru/material_view/atomic_objects/7432120?</w:t>
            </w:r>
          </w:p>
          <w:p w14:paraId="586671F4" w14:textId="77777777" w:rsidR="008B4957" w:rsidRDefault="00856B15">
            <w:pPr>
              <w:autoSpaceDE w:val="0"/>
              <w:autoSpaceDN w:val="0"/>
              <w:spacing w:before="20" w:after="0" w:line="247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menuReferrer=catalogue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https://resh.edu.ru/subject/lesson/5986/start/161684/ https://resh.edu.ru/subject/lesson/5202/start/132726/</w:t>
            </w:r>
          </w:p>
        </w:tc>
      </w:tr>
    </w:tbl>
    <w:p w14:paraId="2B59DEEF" w14:textId="77777777" w:rsidR="008B4957" w:rsidRDefault="008B4957">
      <w:pPr>
        <w:autoSpaceDE w:val="0"/>
        <w:autoSpaceDN w:val="0"/>
        <w:spacing w:after="0" w:line="14" w:lineRule="exact"/>
      </w:pPr>
    </w:p>
    <w:p w14:paraId="31CA32FE" w14:textId="77777777" w:rsidR="008B4957" w:rsidRDefault="008B4957">
      <w:pPr>
        <w:sectPr w:rsidR="008B4957">
          <w:pgSz w:w="16840" w:h="11900"/>
          <w:pgMar w:top="284" w:right="640" w:bottom="90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5130EA5" w14:textId="77777777" w:rsidR="008B4957" w:rsidRDefault="008B495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510"/>
        <w:gridCol w:w="528"/>
        <w:gridCol w:w="1104"/>
        <w:gridCol w:w="1142"/>
        <w:gridCol w:w="864"/>
        <w:gridCol w:w="3506"/>
        <w:gridCol w:w="1236"/>
        <w:gridCol w:w="4216"/>
      </w:tblGrid>
      <w:tr w:rsidR="008B4957" w14:paraId="4ACCC05E" w14:textId="77777777">
        <w:trPr>
          <w:trHeight w:hRule="exact" w:val="22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597A6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378EA0" w14:textId="77777777" w:rsidR="008B4957" w:rsidRPr="00AF77F8" w:rsidRDefault="00856B15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Вычитание как действие, обратное сложению.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7695D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41FB71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7CBAE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2DC3CD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16.12.2022 23.12.2022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BD7765" w14:textId="77777777" w:rsidR="008B4957" w:rsidRPr="00AF77F8" w:rsidRDefault="00856B15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парах/группах: проверка правильности вычисления с использованием раздаточного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материала, линейки, модели действия, по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образцу; обнаружение общего и различного в записи арифметических действий, одного и того же действия с разными числами;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Дидактические игры и упражнения, связанные с выбором, составлением сумм, разностей с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заданным результатом действия; сравнением значений числовых выражений (без вычислений), по результату действия;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A5B6B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B21022" w14:textId="77777777" w:rsidR="008B4957" w:rsidRPr="00AF77F8" w:rsidRDefault="00856B15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/7554904?</w:t>
            </w:r>
          </w:p>
          <w:p w14:paraId="3C21B05C" w14:textId="77777777" w:rsidR="008B4957" w:rsidRDefault="00856B15">
            <w:pPr>
              <w:autoSpaceDE w:val="0"/>
              <w:autoSpaceDN w:val="0"/>
              <w:spacing w:before="20" w:after="0" w:line="245" w:lineRule="auto"/>
              <w:ind w:left="72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https://uchebnik.mos.ru/material_view/atomic_objects/9006648?</w:t>
            </w:r>
          </w:p>
          <w:p w14:paraId="73778240" w14:textId="77777777" w:rsidR="008B4957" w:rsidRDefault="00856B15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8B4957" w:rsidRPr="002754C6" w14:paraId="7F17ADDB" w14:textId="77777777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CBE60" w14:textId="77777777" w:rsidR="008B4957" w:rsidRDefault="00856B1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035C1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Неизвестное слагаемое.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BAEE86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D7A78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04E18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0DC57" w14:textId="77777777" w:rsidR="008B4957" w:rsidRDefault="00856B1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26.12.2022 13.01.2023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81C57B" w14:textId="77777777" w:rsidR="008B4957" w:rsidRPr="00AF77F8" w:rsidRDefault="00856B1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Моделирование. Иллюстрация с помощью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предметной модели переместительного свойства сложения, способа нахождения неизвестного слагаемого. Под руководством педагога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выполнение счёта с использованием заданной единицы счёта;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81CB4A" w14:textId="77777777" w:rsidR="008B4957" w:rsidRPr="00AF77F8" w:rsidRDefault="00856B15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6093EC" w14:textId="77777777" w:rsidR="008B4957" w:rsidRPr="00AF77F8" w:rsidRDefault="00856B1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=3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QgZMkvZ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</w:tr>
      <w:tr w:rsidR="008B4957" w14:paraId="4385CECC" w14:textId="77777777">
        <w:trPr>
          <w:trHeight w:hRule="exact" w:val="157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5A4B1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BF724" w14:textId="77777777" w:rsidR="008B4957" w:rsidRPr="00AF77F8" w:rsidRDefault="00856B15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Сложение одинаковых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слагаемых. Счёт по 2, </w:t>
            </w:r>
            <w:proofErr w:type="gramStart"/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  3</w:t>
            </w:r>
            <w:proofErr w:type="gramEnd"/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, по 5.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84D593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025CC3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DA87D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25A2CB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16.01.2023 27.01.2023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3285A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разных способов подсчёта суммы и разности, использование переместительного свойства при нахождении суммы;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перестановка слагаемых при сложении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(обсуждение практических и учебных ситуаций);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8FE009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27CDA" w14:textId="77777777" w:rsidR="008B4957" w:rsidRPr="00AF77F8" w:rsidRDefault="00856B15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/9314627?</w:t>
            </w:r>
          </w:p>
          <w:p w14:paraId="61CCB140" w14:textId="77777777" w:rsidR="008B4957" w:rsidRDefault="00856B15">
            <w:pPr>
              <w:autoSpaceDE w:val="0"/>
              <w:autoSpaceDN w:val="0"/>
              <w:spacing w:before="20" w:after="0" w:line="245" w:lineRule="auto"/>
              <w:ind w:left="72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https://uchebnik.mos.ru/material_view/atomic_objects/9996875?</w:t>
            </w:r>
          </w:p>
          <w:p w14:paraId="04B8E069" w14:textId="77777777" w:rsidR="008B4957" w:rsidRDefault="00856B15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8B4957" w14:paraId="6F8CBE32" w14:textId="77777777">
        <w:trPr>
          <w:trHeight w:hRule="exact" w:val="169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B39DA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766EA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Прибавление и вычитание нуля.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C40FA1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984730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FE303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4DD8E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30.01.2023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466E7" w14:textId="77777777" w:rsidR="008B4957" w:rsidRPr="00AF77F8" w:rsidRDefault="00856B15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«Сравнение практических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(житейских) ситуаций, требующих записи одного и того же арифметического действия, разных арифметических действий»;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с числовым выражением: запись, чтение, приведение примера (с помощью учителя или по образцу), иллюстрирующего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смысл арифметического действия;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BC8F59" w14:textId="77777777" w:rsidR="008B4957" w:rsidRPr="00AF77F8" w:rsidRDefault="00856B15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D42499" w14:textId="77777777" w:rsidR="008B4957" w:rsidRDefault="00856B1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https://uchebnik.mos.ru/material_view/atomic_objects/7408861? menuReferrer=catalogue</w:t>
            </w:r>
          </w:p>
        </w:tc>
      </w:tr>
      <w:tr w:rsidR="008B4957" w14:paraId="0155684C" w14:textId="77777777">
        <w:trPr>
          <w:trHeight w:hRule="exact" w:val="22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698259" w14:textId="77777777" w:rsidR="008B4957" w:rsidRDefault="00856B1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A3F50" w14:textId="77777777" w:rsidR="008B4957" w:rsidRPr="00AF77F8" w:rsidRDefault="00856B15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Сложение и вычитание чисел без перехода и </w:t>
            </w:r>
            <w:proofErr w:type="gramStart"/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  переходом</w:t>
            </w:r>
            <w:proofErr w:type="gramEnd"/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через десяток.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BB5A1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13CBF7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47A8D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E596E" w14:textId="77777777" w:rsidR="008B4957" w:rsidRDefault="00856B1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31.01.2023 09.02.2023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97B26" w14:textId="77777777" w:rsidR="008B4957" w:rsidRPr="00AF77F8" w:rsidRDefault="00856B15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парах/группах: проверка правильности вычисления с использованием раздаточного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материала, линейки, модели действия, по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образцу; обнаружение общего и различного в записи арифметических действий, одного и того же действия с разными числами;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Дидактические игры и упражнения, связанные с выбором, составлением сумм, разностей с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заданным результатом действия; сравнением значений числовых выражений (без вычислений), по результату действия;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161E66" w14:textId="77777777" w:rsidR="008B4957" w:rsidRPr="00AF77F8" w:rsidRDefault="00856B15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8EE5F" w14:textId="77777777" w:rsidR="008B4957" w:rsidRPr="00AF77F8" w:rsidRDefault="00856B15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/8628033?</w:t>
            </w:r>
          </w:p>
          <w:p w14:paraId="5DFD78A5" w14:textId="77777777" w:rsidR="008B4957" w:rsidRDefault="00856B15">
            <w:pPr>
              <w:autoSpaceDE w:val="0"/>
              <w:autoSpaceDN w:val="0"/>
              <w:spacing w:before="20" w:after="0" w:line="245" w:lineRule="auto"/>
              <w:ind w:left="72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https://uchebnik.mos.ru/material_view/atomic_objects/8427800?</w:t>
            </w:r>
          </w:p>
          <w:p w14:paraId="600A2C61" w14:textId="77777777" w:rsidR="008B4957" w:rsidRDefault="00856B15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8B4957" w14:paraId="2C37B167" w14:textId="77777777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EE408" w14:textId="77777777" w:rsidR="008B4957" w:rsidRDefault="00856B1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ED821" w14:textId="77777777" w:rsidR="008B4957" w:rsidRPr="00AF77F8" w:rsidRDefault="00856B1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Вычисление суммы, разности трёх чисел.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64B64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740A1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07195C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64B318" w14:textId="77777777" w:rsidR="008B4957" w:rsidRDefault="00856B1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10.02.2023 14.02.2023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375CF0" w14:textId="77777777" w:rsidR="008B4957" w:rsidRPr="00AF77F8" w:rsidRDefault="00856B15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 разных способов подсчёта суммы и разности, использование переместительного свойства при нахождении суммы;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F52606" w14:textId="77777777" w:rsidR="008B4957" w:rsidRDefault="00856B15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08EEC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https://www.youtube.com/watch?v=X22fgbZprDU</w:t>
            </w:r>
          </w:p>
        </w:tc>
      </w:tr>
      <w:tr w:rsidR="008B4957" w14:paraId="353FD5D7" w14:textId="77777777">
        <w:trPr>
          <w:trHeight w:hRule="exact" w:val="348"/>
        </w:trPr>
        <w:tc>
          <w:tcPr>
            <w:tcW w:w="2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D82B3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BF568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50</w:t>
            </w:r>
          </w:p>
        </w:tc>
        <w:tc>
          <w:tcPr>
            <w:tcW w:w="120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F24B4E" w14:textId="77777777" w:rsidR="008B4957" w:rsidRDefault="008B4957"/>
        </w:tc>
      </w:tr>
      <w:tr w:rsidR="008B4957" w14:paraId="027EA1BB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FB5F29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Текстовые задачи</w:t>
            </w:r>
          </w:p>
        </w:tc>
      </w:tr>
    </w:tbl>
    <w:p w14:paraId="4F0F43E5" w14:textId="77777777" w:rsidR="008B4957" w:rsidRDefault="008B4957">
      <w:pPr>
        <w:autoSpaceDE w:val="0"/>
        <w:autoSpaceDN w:val="0"/>
        <w:spacing w:after="0" w:line="14" w:lineRule="exact"/>
      </w:pPr>
    </w:p>
    <w:p w14:paraId="17AC948B" w14:textId="77777777" w:rsidR="008B4957" w:rsidRDefault="008B4957">
      <w:pPr>
        <w:sectPr w:rsidR="008B4957">
          <w:pgSz w:w="16840" w:h="11900"/>
          <w:pgMar w:top="284" w:right="640" w:bottom="38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2CB55A3" w14:textId="77777777" w:rsidR="008B4957" w:rsidRDefault="008B495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510"/>
        <w:gridCol w:w="528"/>
        <w:gridCol w:w="1104"/>
        <w:gridCol w:w="1142"/>
        <w:gridCol w:w="864"/>
        <w:gridCol w:w="3506"/>
        <w:gridCol w:w="1236"/>
        <w:gridCol w:w="4216"/>
      </w:tblGrid>
      <w:tr w:rsidR="008B4957" w14:paraId="79E95AE8" w14:textId="77777777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A13072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C6447" w14:textId="77777777" w:rsidR="008B4957" w:rsidRPr="00AF77F8" w:rsidRDefault="00856B1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Текстовая задача: структурные элементы, составление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текстовой задачи </w:t>
            </w:r>
            <w:proofErr w:type="gramStart"/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  образцу</w:t>
            </w:r>
            <w:proofErr w:type="gramEnd"/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FA99F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8B0A96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0.75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21DD75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9977C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15.02.2023 02.03.2023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7562EA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606FF1" w14:textId="77777777" w:rsidR="008B4957" w:rsidRDefault="00856B15">
            <w:pPr>
              <w:autoSpaceDE w:val="0"/>
              <w:autoSpaceDN w:val="0"/>
              <w:spacing w:before="78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B34E97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https://uchebnik.mos.ru/material_view/atomic_objects/7558185?</w:t>
            </w:r>
          </w:p>
          <w:p w14:paraId="26DAA8C2" w14:textId="77777777" w:rsidR="008B4957" w:rsidRDefault="00856B15">
            <w:pPr>
              <w:autoSpaceDE w:val="0"/>
              <w:autoSpaceDN w:val="0"/>
              <w:spacing w:before="20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menuReferrer=catalogue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https://uchebnik.mos.ru/material_view/atomic_objects/7409986?</w:t>
            </w:r>
          </w:p>
          <w:p w14:paraId="2D88F345" w14:textId="77777777" w:rsidR="008B4957" w:rsidRDefault="00856B15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8B4957" w:rsidRPr="002754C6" w14:paraId="6AD9FE92" w14:textId="77777777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516302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FE66B" w14:textId="77777777" w:rsidR="008B4957" w:rsidRPr="00AF77F8" w:rsidRDefault="00856B1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477488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4E6132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F38233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D6997E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03.03.2023 10.03.2023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B751A" w14:textId="77777777" w:rsidR="008B4957" w:rsidRPr="00AF77F8" w:rsidRDefault="00856B15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Обобщение представлений о текстовых задачах, решаемых с помощью действий сложения и вычитания («на сколько больше/меньше</w:t>
            </w:r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»,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сколько всего», «сколь-ко осталось»).</w:t>
            </w:r>
          </w:p>
          <w:p w14:paraId="055849BB" w14:textId="77777777" w:rsidR="008B4957" w:rsidRPr="00AF77F8" w:rsidRDefault="00856B15">
            <w:pPr>
              <w:autoSpaceDE w:val="0"/>
              <w:autoSpaceDN w:val="0"/>
              <w:spacing w:before="20" w:after="0" w:line="245" w:lineRule="auto"/>
              <w:ind w:left="72" w:right="720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Различение текста и текстовой задачи, представленного в текстовой задаче;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131E6" w14:textId="77777777" w:rsidR="008B4957" w:rsidRPr="00AF77F8" w:rsidRDefault="00856B15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B4096A" w14:textId="77777777" w:rsidR="008B4957" w:rsidRPr="00AF77F8" w:rsidRDefault="00856B1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/4138/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/302251/</w:t>
            </w:r>
          </w:p>
        </w:tc>
      </w:tr>
      <w:tr w:rsidR="008B4957" w14:paraId="7C6AAC1C" w14:textId="77777777">
        <w:trPr>
          <w:trHeight w:hRule="exact" w:val="18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829CA" w14:textId="77777777" w:rsidR="008B4957" w:rsidRDefault="00856B1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3802DF" w14:textId="77777777" w:rsidR="008B4957" w:rsidRPr="00AF77F8" w:rsidRDefault="00856B1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Выбор и запись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арифметического действия для получения ответа на вопрос.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312B6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18099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2F3510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38B98" w14:textId="77777777" w:rsidR="008B4957" w:rsidRDefault="00856B1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13.03.2023 17.03.2023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DF0589" w14:textId="77777777" w:rsidR="008B4957" w:rsidRPr="00AF77F8" w:rsidRDefault="00856B15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описание словами и с помощью предметной модели сюжетной ситуации и </w:t>
            </w:r>
            <w:r w:rsidRPr="00AF77F8">
              <w:rPr>
                <w:lang w:val="ru-RU"/>
              </w:rPr>
              <w:br/>
            </w:r>
            <w:proofErr w:type="spell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математическогоотношения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Иллюстрация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практической ситуации с использованием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действия на модели;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E41EE7" w14:textId="77777777" w:rsidR="008B4957" w:rsidRDefault="00856B15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25E5B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https://resh.edu.ru/subject/lesson/4095/start/272725/</w:t>
            </w:r>
          </w:p>
        </w:tc>
      </w:tr>
      <w:tr w:rsidR="008B4957" w14:paraId="6509AF17" w14:textId="77777777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59B352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412216" w14:textId="77777777" w:rsidR="008B4957" w:rsidRPr="00AF77F8" w:rsidRDefault="00856B1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582E7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3BBAC0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821A1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EFB14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20.03.2023 03.04.2023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2DCB9" w14:textId="77777777" w:rsidR="008B4957" w:rsidRPr="00AF77F8" w:rsidRDefault="00856B15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Обобщение представлений о текстовых задачах, решаемых с помощью действий сложения и вычитания («на сколько больше/меньше</w:t>
            </w:r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»,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сколько всего», «сколь-ко осталось»).</w:t>
            </w:r>
          </w:p>
          <w:p w14:paraId="523A705C" w14:textId="77777777" w:rsidR="008B4957" w:rsidRPr="00AF77F8" w:rsidRDefault="00856B15">
            <w:pPr>
              <w:autoSpaceDE w:val="0"/>
              <w:autoSpaceDN w:val="0"/>
              <w:spacing w:before="20" w:after="0" w:line="245" w:lineRule="auto"/>
              <w:ind w:left="72" w:right="720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Различение текста и текстовой задачи, представленного в текстовой задаче;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F55A62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916BA" w14:textId="77777777" w:rsidR="008B4957" w:rsidRDefault="00856B1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https://uchebnik.mos.ru/material_view/atomic_objects/7555329? menuReferrer=catalogue</w:t>
            </w:r>
          </w:p>
        </w:tc>
      </w:tr>
      <w:tr w:rsidR="008B4957" w14:paraId="1E44D6EB" w14:textId="77777777">
        <w:trPr>
          <w:trHeight w:hRule="exact" w:val="18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8EF72C" w14:textId="77777777" w:rsidR="008B4957" w:rsidRDefault="00856B1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AD2973" w14:textId="77777777" w:rsidR="008B4957" w:rsidRPr="00AF77F8" w:rsidRDefault="00856B15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Обнаружение недостающего элемента задачи, дополнение текста задачи числовыми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данными (</w:t>
            </w:r>
            <w:proofErr w:type="gramStart"/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  иллюстрации</w:t>
            </w:r>
            <w:proofErr w:type="gramEnd"/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, смыслу задачи, её решению).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C1226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F0E877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12DA98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58F05C" w14:textId="77777777" w:rsidR="008B4957" w:rsidRDefault="00856B1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04.04.2023 10.04.2023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9A5B5" w14:textId="77777777" w:rsidR="008B4957" w:rsidRPr="00AF77F8" w:rsidRDefault="00856B15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описание словами и с помощью предметной модели сюжетной ситуации и </w:t>
            </w:r>
            <w:r w:rsidRPr="00AF77F8">
              <w:rPr>
                <w:lang w:val="ru-RU"/>
              </w:rPr>
              <w:br/>
            </w:r>
            <w:proofErr w:type="spell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математическогоотношения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Иллюстрация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практической ситуации с использованием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действия на модели;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26D1A5" w14:textId="77777777" w:rsidR="008B4957" w:rsidRPr="00AF77F8" w:rsidRDefault="00856B15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565F4" w14:textId="77777777" w:rsidR="008B4957" w:rsidRPr="00AF77F8" w:rsidRDefault="00856B15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/8958649?</w:t>
            </w:r>
          </w:p>
          <w:p w14:paraId="036538A1" w14:textId="77777777" w:rsidR="008B4957" w:rsidRDefault="00856B15">
            <w:pPr>
              <w:autoSpaceDE w:val="0"/>
              <w:autoSpaceDN w:val="0"/>
              <w:spacing w:before="18" w:after="0" w:line="245" w:lineRule="auto"/>
              <w:ind w:left="72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https://uchebnik.mos.ru/material_view/atomic_objects/7791080?</w:t>
            </w:r>
          </w:p>
          <w:p w14:paraId="5D3A3D0C" w14:textId="77777777" w:rsidR="008B4957" w:rsidRDefault="00856B15">
            <w:pPr>
              <w:autoSpaceDE w:val="0"/>
              <w:autoSpaceDN w:val="0"/>
              <w:spacing w:before="1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8B4957" w14:paraId="7875A357" w14:textId="77777777">
        <w:trPr>
          <w:trHeight w:hRule="exact" w:val="348"/>
        </w:trPr>
        <w:tc>
          <w:tcPr>
            <w:tcW w:w="2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F5BBE1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57DA7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</w:t>
            </w:r>
          </w:p>
        </w:tc>
        <w:tc>
          <w:tcPr>
            <w:tcW w:w="120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2647C" w14:textId="77777777" w:rsidR="008B4957" w:rsidRDefault="008B4957"/>
        </w:tc>
      </w:tr>
      <w:tr w:rsidR="008B4957" w:rsidRPr="002754C6" w14:paraId="57BD0435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82695" w14:textId="77777777" w:rsidR="008B4957" w:rsidRPr="00AF77F8" w:rsidRDefault="00856B1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Пространственные отношения </w:t>
            </w:r>
            <w:proofErr w:type="gramStart"/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  геометрические</w:t>
            </w:r>
            <w:proofErr w:type="gramEnd"/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фигуры</w:t>
            </w:r>
          </w:p>
        </w:tc>
      </w:tr>
      <w:tr w:rsidR="008B4957" w14:paraId="6DCCCA8A" w14:textId="77777777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575C8B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85FA90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Расположение предметов и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объектов на плоскости, в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пространстве: слева/справа,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сверху/снизу, между;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установление пространственных отношений.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A5DBF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B56E8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1D90D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0883D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11.04.2023 13.04.2023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74EB2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Распознавание и называние известных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фигур, обнаружение в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окружающем мире их моделей;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Игровые упражнения: «Угадай фигуру по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описанию», «Расположи фигуры в заданном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порядке», «Найди модели фигур в классе» и т. п.;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2E7E5" w14:textId="77777777" w:rsidR="008B4957" w:rsidRDefault="00856B15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6FEE1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https://resh.edu.ru/subject/lesson/5194/start/121548/</w:t>
            </w:r>
          </w:p>
        </w:tc>
      </w:tr>
      <w:tr w:rsidR="008B4957" w14:paraId="7D42B378" w14:textId="77777777">
        <w:trPr>
          <w:trHeight w:hRule="exact" w:val="5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2F0F0" w14:textId="77777777" w:rsidR="008B4957" w:rsidRDefault="00856B1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621B1B" w14:textId="77777777" w:rsidR="008B4957" w:rsidRPr="00AF77F8" w:rsidRDefault="00856B1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Распознавание объекта и его отражения.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68E35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A7852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66BF4C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5BAD3" w14:textId="77777777" w:rsidR="008B4957" w:rsidRDefault="00856B1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14.04.2023 18.04.2023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9CFFEE" w14:textId="77777777" w:rsidR="008B4957" w:rsidRPr="00AF77F8" w:rsidRDefault="00856B15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пар: объект и его отражение;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1307AF" w14:textId="77777777" w:rsidR="008B4957" w:rsidRDefault="00856B15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A7D38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https://www.youtube.com/watch?v=DpeJAZElNqg</w:t>
            </w:r>
          </w:p>
        </w:tc>
      </w:tr>
    </w:tbl>
    <w:p w14:paraId="02EBF29E" w14:textId="77777777" w:rsidR="008B4957" w:rsidRDefault="008B4957">
      <w:pPr>
        <w:autoSpaceDE w:val="0"/>
        <w:autoSpaceDN w:val="0"/>
        <w:spacing w:after="0" w:line="14" w:lineRule="exact"/>
      </w:pPr>
    </w:p>
    <w:p w14:paraId="30C739CB" w14:textId="77777777" w:rsidR="008B4957" w:rsidRDefault="008B4957">
      <w:pPr>
        <w:sectPr w:rsidR="008B4957">
          <w:pgSz w:w="16840" w:h="11900"/>
          <w:pgMar w:top="284" w:right="640" w:bottom="63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600E289" w14:textId="77777777" w:rsidR="008B4957" w:rsidRDefault="008B495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510"/>
        <w:gridCol w:w="528"/>
        <w:gridCol w:w="1104"/>
        <w:gridCol w:w="1142"/>
        <w:gridCol w:w="864"/>
        <w:gridCol w:w="3506"/>
        <w:gridCol w:w="1236"/>
        <w:gridCol w:w="4216"/>
      </w:tblGrid>
      <w:tr w:rsidR="008B4957" w14:paraId="5C944310" w14:textId="77777777">
        <w:trPr>
          <w:trHeight w:hRule="exact" w:val="18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F7EAE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ABBC0B" w14:textId="77777777" w:rsidR="008B4957" w:rsidRPr="00AF77F8" w:rsidRDefault="00856B15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Геометрические фигуры: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распознавание круга,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треугольника, прямоугольника, отрезка.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9BBE0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95DF6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E67B30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0AB98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19.04.2023 25.04.2023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3A0D0" w14:textId="77777777" w:rsidR="008B4957" w:rsidRPr="00AF77F8" w:rsidRDefault="00856B1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Практические работы: измерение длины отрезка, ломаной, длины стороны квадрата, сторон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прямоугольника. Комментирование хода и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результата работы; установление соответствия результата и поставленного вопроса;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Предметное моделирование заданной фигуры из различных материалов (бумаги, палочек,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трубочек, проволоки и пр.), составление из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других геометрических фигур;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D270D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1FEF3E" w14:textId="77777777" w:rsidR="008B4957" w:rsidRPr="00AF77F8" w:rsidRDefault="00856B15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/7408621?</w:t>
            </w:r>
          </w:p>
          <w:p w14:paraId="7D2A0F56" w14:textId="77777777" w:rsidR="008B4957" w:rsidRDefault="00856B15">
            <w:pPr>
              <w:autoSpaceDE w:val="0"/>
              <w:autoSpaceDN w:val="0"/>
              <w:spacing w:before="20" w:after="0" w:line="245" w:lineRule="auto"/>
              <w:ind w:left="72"/>
            </w:pP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https://uchebnik.mos.ru/material_view/atomic_objects/7408572?</w:t>
            </w:r>
          </w:p>
          <w:p w14:paraId="519B5326" w14:textId="77777777" w:rsidR="008B4957" w:rsidRDefault="00856B15">
            <w:pPr>
              <w:autoSpaceDE w:val="0"/>
              <w:autoSpaceDN w:val="0"/>
              <w:spacing w:before="20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menuReferrer=catalogue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https://uchebnik.mos.ru/material_view/atomic_objects/8763970?</w:t>
            </w:r>
          </w:p>
          <w:p w14:paraId="4ED1AADA" w14:textId="77777777" w:rsidR="008B4957" w:rsidRDefault="00856B15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8B4957" w14:paraId="13988B35" w14:textId="77777777">
        <w:trPr>
          <w:trHeight w:hRule="exact" w:val="18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DD9CCC" w14:textId="77777777" w:rsidR="008B4957" w:rsidRDefault="00856B15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50BBC" w14:textId="77777777" w:rsidR="008B4957" w:rsidRPr="00AF77F8" w:rsidRDefault="00856B15">
            <w:pPr>
              <w:autoSpaceDE w:val="0"/>
              <w:autoSpaceDN w:val="0"/>
              <w:spacing w:before="80" w:after="0" w:line="250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Построение отрезка, квадрата, треугольника с помощью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линейки; измерение длины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отрезка в сантиметрах.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300C07" w14:textId="77777777" w:rsidR="008B4957" w:rsidRDefault="00856B15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A557D" w14:textId="77777777" w:rsidR="008B4957" w:rsidRDefault="00856B15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E7A4D" w14:textId="77777777" w:rsidR="008B4957" w:rsidRDefault="00856B15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67FF0" w14:textId="77777777" w:rsidR="008B4957" w:rsidRDefault="00856B15">
            <w:pPr>
              <w:autoSpaceDE w:val="0"/>
              <w:autoSpaceDN w:val="0"/>
              <w:spacing w:before="80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26.04.2023 03.05.2023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46FB39" w14:textId="77777777" w:rsidR="008B4957" w:rsidRPr="00AF77F8" w:rsidRDefault="00856B15">
            <w:pPr>
              <w:autoSpaceDE w:val="0"/>
              <w:autoSpaceDN w:val="0"/>
              <w:spacing w:before="80" w:after="0" w:line="254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Практические работы: измерение длины отрезка, ломаной, длины стороны квадрата, сторон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прямоугольника. Комментирование хода и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результата работы; установление соответствия результата и поставленного вопроса;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свойств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геометрических фигур (прямоугольника и др.); сравнение геометрических фигур (по форме, размеру); сравнение отрезков по длине;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075CE" w14:textId="77777777" w:rsidR="008B4957" w:rsidRDefault="00856B15">
            <w:pPr>
              <w:autoSpaceDE w:val="0"/>
              <w:autoSpaceDN w:val="0"/>
              <w:spacing w:before="80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406DF" w14:textId="77777777" w:rsidR="008B4957" w:rsidRDefault="00856B15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https://www.youtube.com/watch?v=0rD9B7IYiMw</w:t>
            </w:r>
          </w:p>
        </w:tc>
      </w:tr>
      <w:tr w:rsidR="008B4957" w14:paraId="552C87FC" w14:textId="77777777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1284C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3E6B8" w14:textId="77777777" w:rsidR="008B4957" w:rsidRPr="00AF77F8" w:rsidRDefault="00856B15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Длина стороны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прямоугольника, квадрата, треугольника.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86E507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D22A0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F608E0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BF4E6B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04.05.2023 05.05.2023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303EEE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Практические работы: измерение длины отрезка, ломаной, длины стороны квадрата, сторон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прямоугольника. Комментирование хода и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результата работы; установление соответствия результата и поставленного вопроса;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EB050D" w14:textId="77777777" w:rsidR="008B4957" w:rsidRDefault="00856B15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2DC6B2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https://www.youtube.com/watch?v=Rih-KrcMNW4</w:t>
            </w:r>
          </w:p>
        </w:tc>
      </w:tr>
      <w:tr w:rsidR="008B4957" w:rsidRPr="002754C6" w14:paraId="7F41C969" w14:textId="77777777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69A8FD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84AE99" w14:textId="77777777" w:rsidR="008B4957" w:rsidRDefault="00856B15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Изображение прямоугольника, квадрата, треугольника.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2B28BC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65F3B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03758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80DCD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08.05.2023 10.05.2023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563B5A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деятельность: графические и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измерительные действия в работе с карандашом и линейкой: копирование, рисование фигур по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инструкции;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Творческие задания: узоры и орнаменты.</w:t>
            </w:r>
          </w:p>
          <w:p w14:paraId="312FC948" w14:textId="77777777" w:rsidR="008B4957" w:rsidRPr="00AF77F8" w:rsidRDefault="00856B15">
            <w:pPr>
              <w:autoSpaceDE w:val="0"/>
              <w:autoSpaceDN w:val="0"/>
              <w:spacing w:before="18" w:after="0" w:line="245" w:lineRule="auto"/>
              <w:ind w:left="7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инструкции изображения узора, линии (по клеткам);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49A3FA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2478F9" w14:textId="77777777" w:rsidR="008B4957" w:rsidRPr="00AF77F8" w:rsidRDefault="00856B1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QhG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WfE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iBM</w:t>
            </w:r>
            <w:proofErr w:type="spellEnd"/>
          </w:p>
        </w:tc>
      </w:tr>
      <w:tr w:rsidR="008B4957" w14:paraId="6DA6D8B0" w14:textId="77777777">
        <w:trPr>
          <w:trHeight w:hRule="exact" w:val="348"/>
        </w:trPr>
        <w:tc>
          <w:tcPr>
            <w:tcW w:w="2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D8C2FF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BD823C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20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A0A38" w14:textId="77777777" w:rsidR="008B4957" w:rsidRDefault="008B4957"/>
        </w:tc>
      </w:tr>
      <w:tr w:rsidR="008B4957" w14:paraId="3BECE7DC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3C9AE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Математическая информация</w:t>
            </w:r>
          </w:p>
        </w:tc>
      </w:tr>
      <w:tr w:rsidR="008B4957" w14:paraId="526BE33D" w14:textId="77777777">
        <w:trPr>
          <w:trHeight w:hRule="exact" w:val="134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7BFFD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DCF0F4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Сбор данных об объекте по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образцу. Характеристики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объекта, группы объектов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(количество, форма, размер);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выбор предметов по образцу (по заданным признакам).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48246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6BC20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FC0BD7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F0661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11.05.2023 12.05.2023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8497D3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Коллективное наблюдение: распознавание в окружающем мире ситуаций, которые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целесообразно сформулировать на языке математики и решить математическими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средствами;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C1324C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B373BC" w14:textId="77777777" w:rsidR="008B4957" w:rsidRDefault="00856B15">
            <w:pPr>
              <w:autoSpaceDE w:val="0"/>
              <w:autoSpaceDN w:val="0"/>
              <w:spacing w:before="78" w:after="0" w:line="247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https://interneturok.ru/lesson/matematika/1-klass/nachalnoe-znakomstvo-s-matematikoj/sravnenie-predmetov-raspolozhenie-predmetov-po-razmeru?block=player</w:t>
            </w:r>
          </w:p>
        </w:tc>
      </w:tr>
      <w:tr w:rsidR="008B4957" w14:paraId="3F52911C" w14:textId="77777777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F98363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3239D7" w14:textId="77777777" w:rsidR="008B4957" w:rsidRPr="00AF77F8" w:rsidRDefault="00856B15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Группировка объектов по заданному признаку.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E1D4E2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0AB9A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B43A6B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1DDEF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15.05.2023 16.05.2023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BE31C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наглядностью — рисунками,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содержащими математическую информацию. Формулирование вопросов и ответов по рисунку (иллюстрации, модели). Упорядочение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математических объектов с опорой на рисунок, сюжетную ситуацию и пр.;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44F02" w14:textId="77777777" w:rsidR="008B4957" w:rsidRDefault="00856B15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7F584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https://www.youtube.com/watch?v=PtvMZO8rssE</w:t>
            </w:r>
          </w:p>
        </w:tc>
      </w:tr>
      <w:tr w:rsidR="008B4957" w14:paraId="6840B3A6" w14:textId="77777777">
        <w:trPr>
          <w:trHeight w:hRule="exact" w:val="71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95B5F0" w14:textId="77777777" w:rsidR="008B4957" w:rsidRDefault="00856B1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19F10" w14:textId="77777777" w:rsidR="008B4957" w:rsidRPr="00AF77F8" w:rsidRDefault="00856B15">
            <w:pPr>
              <w:autoSpaceDE w:val="0"/>
              <w:autoSpaceDN w:val="0"/>
              <w:spacing w:before="76" w:after="0" w:line="250" w:lineRule="auto"/>
              <w:ind w:left="72" w:right="92"/>
              <w:jc w:val="both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Закономерность в ряду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заданных объектов: её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обнаружение, продолжение ряда.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F011B6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45859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1E1105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FB99E" w14:textId="77777777" w:rsidR="008B4957" w:rsidRDefault="00856B1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17.05.2023 18.05.2023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00C335" w14:textId="77777777" w:rsidR="008B4957" w:rsidRPr="00AF77F8" w:rsidRDefault="00856B15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логической конструкцией «Если </w:t>
            </w:r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… ,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то …».Верно или неверно: формулирование и проверка предложения;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4D95CE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78D999" w14:textId="77777777" w:rsidR="008B4957" w:rsidRDefault="00856B15">
            <w:pPr>
              <w:autoSpaceDE w:val="0"/>
              <w:autoSpaceDN w:val="0"/>
              <w:spacing w:before="76" w:after="0" w:line="245" w:lineRule="auto"/>
              <w:ind w:right="864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https://www.youtube.com/watch?v=TTY-p9I9YdI https://www.youtube.com/watch?v=UHtm_rTIWf4</w:t>
            </w:r>
          </w:p>
        </w:tc>
      </w:tr>
    </w:tbl>
    <w:p w14:paraId="1538C4D1" w14:textId="77777777" w:rsidR="008B4957" w:rsidRDefault="008B4957">
      <w:pPr>
        <w:autoSpaceDE w:val="0"/>
        <w:autoSpaceDN w:val="0"/>
        <w:spacing w:after="0" w:line="14" w:lineRule="exact"/>
      </w:pPr>
    </w:p>
    <w:p w14:paraId="3DE353C7" w14:textId="77777777" w:rsidR="008B4957" w:rsidRDefault="008B4957">
      <w:pPr>
        <w:sectPr w:rsidR="008B4957">
          <w:pgSz w:w="16840" w:h="11900"/>
          <w:pgMar w:top="284" w:right="640" w:bottom="42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511C891" w14:textId="77777777" w:rsidR="008B4957" w:rsidRDefault="008B4957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510"/>
        <w:gridCol w:w="528"/>
        <w:gridCol w:w="1104"/>
        <w:gridCol w:w="1142"/>
        <w:gridCol w:w="864"/>
        <w:gridCol w:w="3506"/>
        <w:gridCol w:w="1236"/>
        <w:gridCol w:w="4216"/>
      </w:tblGrid>
      <w:tr w:rsidR="008B4957" w14:paraId="2D8D6DAE" w14:textId="77777777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84343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4919FC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Верные (истинные) </w:t>
            </w:r>
            <w:proofErr w:type="gramStart"/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  неверные</w:t>
            </w:r>
            <w:proofErr w:type="gramEnd"/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(ложные) предложения,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составленные относительно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заданного набора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математических объектов.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76BEAD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DBC6D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B289AB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870C9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19.05.2023 22.05.2023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EBBF09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числами в окружающем мире, описание словами наблюдаемых фактов,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закономерностей;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Ориентировка в книге, на странице учебника, использование изученных терминов для описания </w:t>
            </w:r>
            <w:proofErr w:type="spell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положениярисунка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числа, задания и пр. на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странице, на листе бумаги;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0CAB64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17DD32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https://www.youtube.com/watch?v=zY1udAtC00E</w:t>
            </w:r>
          </w:p>
        </w:tc>
      </w:tr>
      <w:tr w:rsidR="008B4957" w14:paraId="271172F4" w14:textId="77777777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56DA0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B5C8E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Чтение таблицы (содержащей не более четырёх данных);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извлечение данного </w:t>
            </w:r>
            <w:proofErr w:type="gramStart"/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  строки</w:t>
            </w:r>
            <w:proofErr w:type="gramEnd"/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, столбца; внесение одного-двух данных в таблицу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A8DB9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FBDFC1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3B806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7678A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23.05.2023 24.05.2023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BFD2B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парах/группах: поиск общих свойств групп предметов (цвет, форма, величина,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количество, назначение и др.). Таблица как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способ представления информации, полученной из повседневной жизни (расписания, чеки, меню и т.д.);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C118A" w14:textId="77777777" w:rsidR="008B4957" w:rsidRDefault="00856B15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9E0CD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https://uchebnik.mos.ru/material_view/atomic_objects/9066185?</w:t>
            </w:r>
          </w:p>
          <w:p w14:paraId="25321A7A" w14:textId="77777777" w:rsidR="008B4957" w:rsidRDefault="00856B15">
            <w:pPr>
              <w:autoSpaceDE w:val="0"/>
              <w:autoSpaceDN w:val="0"/>
              <w:spacing w:before="20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menuReferrer=catalogue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https://uchebnik.mos.ru/material_view/atomic_objects/9078951?</w:t>
            </w:r>
          </w:p>
          <w:p w14:paraId="0E2E737E" w14:textId="77777777" w:rsidR="008B4957" w:rsidRDefault="00856B15">
            <w:pPr>
              <w:autoSpaceDE w:val="0"/>
              <w:autoSpaceDN w:val="0"/>
              <w:spacing w:before="20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menuReferrer=catalogue</w:t>
            </w:r>
          </w:p>
        </w:tc>
      </w:tr>
      <w:tr w:rsidR="008B4957" w14:paraId="38B2285A" w14:textId="77777777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3CDBC" w14:textId="77777777" w:rsidR="008B4957" w:rsidRDefault="00856B1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88FFE" w14:textId="77777777" w:rsidR="008B4957" w:rsidRPr="00AF77F8" w:rsidRDefault="00856B15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Чтение рисунка, схемы 1—2 числовыми данными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(значениями данных величин).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A8F64B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FD47D5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B96CC6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8EE331" w14:textId="77777777" w:rsidR="008B4957" w:rsidRDefault="00856B15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25.05.2023 26.05.2023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E9190" w14:textId="77777777" w:rsidR="008B4957" w:rsidRPr="00AF77F8" w:rsidRDefault="00856B15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парах/группах: поиск общих свойств групп предметов (цвет, форма, величина,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количество, назначение и др.). Таблица как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способ представления информации, полученной из повседневной жизни (расписания, чеки, меню и т.д.);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31515" w14:textId="77777777" w:rsidR="008B4957" w:rsidRDefault="00856B15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1CA350" w14:textId="77777777" w:rsidR="008B4957" w:rsidRDefault="00856B15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https://uchebnik.mos.ru/material_view/atomic_objects/7676438? menuReferrer=catalogue</w:t>
            </w:r>
          </w:p>
        </w:tc>
      </w:tr>
      <w:tr w:rsidR="008B4957" w:rsidRPr="002754C6" w14:paraId="10D2FEC1" w14:textId="77777777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2DAF1" w14:textId="77777777" w:rsidR="008B4957" w:rsidRDefault="00856B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2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5605A6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Выполнение 1—3-шаговых инструкций, связанных с вычислениями, измерением длины, построением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геометрических фигур.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390B0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72928C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6CB9D6" w14:textId="77777777" w:rsidR="008B4957" w:rsidRDefault="00856B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20A53" w14:textId="77777777" w:rsidR="008B4957" w:rsidRDefault="00856B15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29.05.2023 31.05.2023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30C35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наглядностью — рисунками,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содержащими математическую информацию. Формулирование вопросов и ответов по рисунку (иллюстрации, модели). Упорядочение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математических объектов с опорой на рисунок, сюжетную ситуацию и пр.;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284956" w14:textId="77777777" w:rsidR="008B4957" w:rsidRPr="00AF77F8" w:rsidRDefault="00856B15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23A49" w14:textId="77777777" w:rsidR="008B4957" w:rsidRPr="00AF77F8" w:rsidRDefault="00856B1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Mi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_40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pedwy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</w:p>
        </w:tc>
      </w:tr>
      <w:tr w:rsidR="008B4957" w14:paraId="759E0094" w14:textId="77777777">
        <w:trPr>
          <w:trHeight w:hRule="exact" w:val="348"/>
        </w:trPr>
        <w:tc>
          <w:tcPr>
            <w:tcW w:w="2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83EBE3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D18AA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20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A80A40" w14:textId="77777777" w:rsidR="008B4957" w:rsidRDefault="008B4957"/>
        </w:tc>
      </w:tr>
      <w:tr w:rsidR="008B4957" w14:paraId="5F86C339" w14:textId="77777777">
        <w:trPr>
          <w:trHeight w:hRule="exact" w:val="348"/>
        </w:trPr>
        <w:tc>
          <w:tcPr>
            <w:tcW w:w="2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892AF8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25A04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0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8410D6" w14:textId="77777777" w:rsidR="008B4957" w:rsidRDefault="008B4957"/>
        </w:tc>
      </w:tr>
      <w:tr w:rsidR="008B4957" w14:paraId="3311F98D" w14:textId="77777777">
        <w:trPr>
          <w:trHeight w:hRule="exact" w:val="520"/>
        </w:trPr>
        <w:tc>
          <w:tcPr>
            <w:tcW w:w="2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FC479C" w14:textId="77777777" w:rsidR="008B4957" w:rsidRPr="00AF77F8" w:rsidRDefault="00856B15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406B6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924231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235FB" w14:textId="77777777" w:rsidR="008B4957" w:rsidRDefault="00856B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</w:t>
            </w:r>
          </w:p>
        </w:tc>
        <w:tc>
          <w:tcPr>
            <w:tcW w:w="98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DB267" w14:textId="77777777" w:rsidR="008B4957" w:rsidRDefault="008B4957"/>
        </w:tc>
      </w:tr>
    </w:tbl>
    <w:p w14:paraId="539F71DC" w14:textId="77777777" w:rsidR="008B4957" w:rsidRDefault="008B4957">
      <w:pPr>
        <w:autoSpaceDE w:val="0"/>
        <w:autoSpaceDN w:val="0"/>
        <w:spacing w:after="0" w:line="14" w:lineRule="exact"/>
      </w:pPr>
    </w:p>
    <w:p w14:paraId="26DFE462" w14:textId="77777777" w:rsidR="008B4957" w:rsidRDefault="008B4957">
      <w:pPr>
        <w:sectPr w:rsidR="008B4957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764946CF" w14:textId="77777777" w:rsidR="008B4957" w:rsidRDefault="008B4957">
      <w:pPr>
        <w:autoSpaceDE w:val="0"/>
        <w:autoSpaceDN w:val="0"/>
        <w:spacing w:after="76" w:line="220" w:lineRule="exact"/>
      </w:pPr>
    </w:p>
    <w:p w14:paraId="742E70C7" w14:textId="77777777" w:rsidR="008B4957" w:rsidRDefault="00856B15" w:rsidP="00515BE2">
      <w:pPr>
        <w:autoSpaceDE w:val="0"/>
        <w:autoSpaceDN w:val="0"/>
        <w:spacing w:after="276" w:line="233" w:lineRule="auto"/>
        <w:jc w:val="center"/>
      </w:pPr>
      <w:r>
        <w:rPr>
          <w:rFonts w:ascii="Times New Roman" w:eastAsia="Times New Roman" w:hAnsi="Times New Roman"/>
          <w:b/>
          <w:color w:val="000000"/>
          <w:w w:val="98"/>
          <w:sz w:val="21"/>
        </w:rPr>
        <w:t>ПОУРОЧНОЕ ПЛАНИРОВАНИЕ</w:t>
      </w: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8"/>
        <w:gridCol w:w="4052"/>
        <w:gridCol w:w="630"/>
        <w:gridCol w:w="1400"/>
        <w:gridCol w:w="1440"/>
        <w:gridCol w:w="1066"/>
        <w:gridCol w:w="1576"/>
      </w:tblGrid>
      <w:tr w:rsidR="008B4957" w14:paraId="7D6D8F44" w14:textId="77777777">
        <w:trPr>
          <w:trHeight w:hRule="exact" w:val="428"/>
        </w:trPr>
        <w:tc>
          <w:tcPr>
            <w:tcW w:w="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96C9E" w14:textId="77777777" w:rsidR="008B4957" w:rsidRDefault="00856B15">
            <w:pPr>
              <w:autoSpaceDE w:val="0"/>
              <w:autoSpaceDN w:val="0"/>
              <w:spacing w:before="86" w:after="0" w:line="262" w:lineRule="auto"/>
              <w:ind w:left="62"/>
            </w:pPr>
            <w:r>
              <w:rPr>
                <w:rFonts w:ascii="Times New Roman" w:eastAsia="Times New Roman" w:hAnsi="Times New Roman"/>
                <w:b/>
                <w:color w:val="000000"/>
                <w:w w:val="98"/>
                <w:sz w:val="21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8"/>
                <w:sz w:val="21"/>
              </w:rPr>
              <w:t>п/п</w:t>
            </w:r>
          </w:p>
        </w:tc>
        <w:tc>
          <w:tcPr>
            <w:tcW w:w="4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8B9A5" w14:textId="77777777" w:rsidR="008B4957" w:rsidRDefault="00856B15" w:rsidP="00441841">
            <w:pPr>
              <w:autoSpaceDE w:val="0"/>
              <w:autoSpaceDN w:val="0"/>
              <w:spacing w:before="86" w:after="0" w:line="233" w:lineRule="auto"/>
              <w:ind w:left="62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8"/>
                <w:sz w:val="21"/>
              </w:rPr>
              <w:t>Тема урока</w:t>
            </w:r>
          </w:p>
        </w:tc>
        <w:tc>
          <w:tcPr>
            <w:tcW w:w="3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B6DD62" w14:textId="77777777" w:rsidR="008B4957" w:rsidRDefault="00856B15" w:rsidP="00441841">
            <w:pPr>
              <w:autoSpaceDE w:val="0"/>
              <w:autoSpaceDN w:val="0"/>
              <w:spacing w:before="86" w:after="0" w:line="233" w:lineRule="auto"/>
              <w:ind w:left="62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8"/>
                <w:sz w:val="21"/>
              </w:rPr>
              <w:t>Количество часов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7EEC3" w14:textId="77777777" w:rsidR="008B4957" w:rsidRDefault="00856B15">
            <w:pPr>
              <w:autoSpaceDE w:val="0"/>
              <w:autoSpaceDN w:val="0"/>
              <w:spacing w:before="86" w:after="0" w:line="262" w:lineRule="auto"/>
              <w:ind w:left="64"/>
            </w:pPr>
            <w:r>
              <w:rPr>
                <w:rFonts w:ascii="Times New Roman" w:eastAsia="Times New Roman" w:hAnsi="Times New Roman"/>
                <w:b/>
                <w:color w:val="000000"/>
                <w:w w:val="98"/>
                <w:sz w:val="21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8"/>
                <w:sz w:val="21"/>
              </w:rPr>
              <w:t>изучения</w:t>
            </w:r>
          </w:p>
        </w:tc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F99D7" w14:textId="77777777" w:rsidR="008B4957" w:rsidRDefault="00856B15">
            <w:pPr>
              <w:autoSpaceDE w:val="0"/>
              <w:autoSpaceDN w:val="0"/>
              <w:spacing w:before="86" w:after="0" w:line="262" w:lineRule="auto"/>
              <w:ind w:left="64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8"/>
                <w:sz w:val="21"/>
              </w:rPr>
              <w:t>Виды, формы контроля</w:t>
            </w:r>
          </w:p>
        </w:tc>
      </w:tr>
      <w:tr w:rsidR="008B4957" w14:paraId="5F83E517" w14:textId="77777777">
        <w:trPr>
          <w:trHeight w:hRule="exact" w:val="714"/>
        </w:trPr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0C73" w14:textId="77777777" w:rsidR="008B4957" w:rsidRDefault="008B4957"/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9594" w14:textId="77777777" w:rsidR="008B4957" w:rsidRDefault="008B4957"/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074E11" w14:textId="77777777" w:rsidR="008B4957" w:rsidRDefault="00856B15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b/>
                <w:color w:val="000000"/>
                <w:w w:val="98"/>
                <w:sz w:val="21"/>
              </w:rPr>
              <w:t xml:space="preserve">всего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AD364" w14:textId="77777777" w:rsidR="008B4957" w:rsidRDefault="00856B15">
            <w:pPr>
              <w:autoSpaceDE w:val="0"/>
              <w:autoSpaceDN w:val="0"/>
              <w:spacing w:before="82" w:after="0" w:line="262" w:lineRule="auto"/>
              <w:ind w:left="64"/>
            </w:pPr>
            <w:r>
              <w:rPr>
                <w:rFonts w:ascii="Times New Roman" w:eastAsia="Times New Roman" w:hAnsi="Times New Roman"/>
                <w:b/>
                <w:color w:val="000000"/>
                <w:w w:val="98"/>
                <w:sz w:val="21"/>
              </w:rPr>
              <w:t>контрольные работы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C8EC8" w14:textId="77777777" w:rsidR="008B4957" w:rsidRDefault="00856B15">
            <w:pPr>
              <w:autoSpaceDE w:val="0"/>
              <w:autoSpaceDN w:val="0"/>
              <w:spacing w:before="82" w:after="0" w:line="262" w:lineRule="auto"/>
              <w:ind w:left="62"/>
            </w:pPr>
            <w:r>
              <w:rPr>
                <w:rFonts w:ascii="Times New Roman" w:eastAsia="Times New Roman" w:hAnsi="Times New Roman"/>
                <w:b/>
                <w:color w:val="000000"/>
                <w:w w:val="98"/>
                <w:sz w:val="21"/>
              </w:rPr>
              <w:t>практические работы</w:t>
            </w:r>
          </w:p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E2DE7" w14:textId="77777777" w:rsidR="008B4957" w:rsidRDefault="008B4957"/>
        </w:tc>
        <w:tc>
          <w:tcPr>
            <w:tcW w:w="1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3C6F1" w14:textId="77777777" w:rsidR="008B4957" w:rsidRDefault="008B4957"/>
        </w:tc>
      </w:tr>
      <w:tr w:rsidR="008B4957" w:rsidRPr="002754C6" w14:paraId="47272154" w14:textId="77777777">
        <w:trPr>
          <w:trHeight w:hRule="exact" w:val="158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F87F84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40D4D4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Сравниваем предметы по свойствам.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3195BD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A73DD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BB708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B98E44" w14:textId="2157416D" w:rsidR="008B4957" w:rsidRDefault="008B4957" w:rsidP="004C7830">
            <w:pPr>
              <w:autoSpaceDE w:val="0"/>
              <w:autoSpaceDN w:val="0"/>
              <w:spacing w:before="84" w:after="0" w:line="230" w:lineRule="auto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390CE" w14:textId="77777777" w:rsidR="008B4957" w:rsidRPr="00AF77F8" w:rsidRDefault="00856B15">
            <w:pPr>
              <w:autoSpaceDE w:val="0"/>
              <w:autoSpaceDN w:val="0"/>
              <w:spacing w:before="84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8B4957" w14:paraId="637184B5" w14:textId="77777777">
        <w:trPr>
          <w:trHeight w:hRule="exact" w:val="71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365BF9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732BBD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Сравниваем предметы по свойствам.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1A1B1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4C757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E00562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3B63F4" w14:textId="09595740" w:rsidR="008B4957" w:rsidRDefault="008B4957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6824C" w14:textId="77777777" w:rsidR="008B4957" w:rsidRDefault="00856B15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8B4957" w:rsidRPr="002754C6" w14:paraId="6FAC37DA" w14:textId="77777777">
        <w:trPr>
          <w:trHeight w:hRule="exact" w:val="216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FD1190" w14:textId="77777777" w:rsidR="008B4957" w:rsidRDefault="00856B15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3.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773D0" w14:textId="77777777" w:rsidR="008B4957" w:rsidRPr="00AF77F8" w:rsidRDefault="00856B15">
            <w:pPr>
              <w:autoSpaceDE w:val="0"/>
              <w:autoSpaceDN w:val="0"/>
              <w:spacing w:before="86" w:after="0"/>
              <w:ind w:left="6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Взаимное расположение предметов в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пространстве и на плоскости (выше—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ниже, слева—справа, сверху—снизу, ближе—дальше, между и пр.).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2DCBD" w14:textId="77777777" w:rsidR="008B4957" w:rsidRDefault="00856B15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B00E5" w14:textId="77777777" w:rsidR="008B4957" w:rsidRDefault="00856B15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FE40E9" w14:textId="77777777" w:rsidR="008B4957" w:rsidRDefault="00856B15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CFDE3" w14:textId="3F11FB0A" w:rsidR="008B4957" w:rsidRDefault="008B4957">
            <w:pPr>
              <w:autoSpaceDE w:val="0"/>
              <w:autoSpaceDN w:val="0"/>
              <w:spacing w:before="86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4E61A" w14:textId="77777777" w:rsidR="008B4957" w:rsidRPr="00AF77F8" w:rsidRDefault="00856B15">
            <w:pPr>
              <w:autoSpaceDE w:val="0"/>
              <w:autoSpaceDN w:val="0"/>
              <w:spacing w:before="86" w:after="0" w:line="283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8B4957" w14:paraId="08381D08" w14:textId="77777777">
        <w:trPr>
          <w:trHeight w:hRule="exact" w:val="100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7A02E" w14:textId="77777777" w:rsidR="008B4957" w:rsidRDefault="00856B15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4.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8D377" w14:textId="77777777" w:rsidR="008B4957" w:rsidRDefault="00856B15">
            <w:pPr>
              <w:autoSpaceDE w:val="0"/>
              <w:autoSpaceDN w:val="0"/>
              <w:spacing w:before="86" w:after="0" w:line="271" w:lineRule="auto"/>
              <w:ind w:left="62" w:right="576"/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Знакомство с таблицей. Чтение и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заполнение таблицы.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Интерпретация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данных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таблицы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D52C0A" w14:textId="77777777" w:rsidR="008B4957" w:rsidRDefault="00856B15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72AC3" w14:textId="77777777" w:rsidR="008B4957" w:rsidRDefault="00856B15">
            <w:pPr>
              <w:autoSpaceDE w:val="0"/>
              <w:autoSpaceDN w:val="0"/>
              <w:spacing w:before="86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005E57" w14:textId="77777777" w:rsidR="008B4957" w:rsidRDefault="00856B15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03833" w14:textId="2FD876DD" w:rsidR="008B4957" w:rsidRDefault="008B4957">
            <w:pPr>
              <w:autoSpaceDE w:val="0"/>
              <w:autoSpaceDN w:val="0"/>
              <w:spacing w:before="86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E8DB77" w14:textId="77777777" w:rsidR="008B4957" w:rsidRDefault="00856B15">
            <w:pPr>
              <w:tabs>
                <w:tab w:val="left" w:pos="134"/>
              </w:tabs>
              <w:autoSpaceDE w:val="0"/>
              <w:autoSpaceDN w:val="0"/>
              <w:spacing w:before="86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8B4957" w:rsidRPr="002754C6" w14:paraId="4C874F27" w14:textId="77777777">
        <w:trPr>
          <w:trHeight w:hRule="exact" w:val="158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E633E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5.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F2293A" w14:textId="77777777" w:rsidR="008B4957" w:rsidRPr="00AF77F8" w:rsidRDefault="00856B15">
            <w:pPr>
              <w:autoSpaceDE w:val="0"/>
              <w:autoSpaceDN w:val="0"/>
              <w:spacing w:before="84" w:after="0" w:line="281" w:lineRule="auto"/>
              <w:ind w:left="62" w:right="720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Сравниваем. Сбор и представление информации, связанной со счетом (пересчетом), измерением величин; фиксирование, анализ полученной информации.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245888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537AC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578EE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CD2C2F" w14:textId="1E54DA06" w:rsidR="008B4957" w:rsidRDefault="008B4957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4EC3A" w14:textId="77777777" w:rsidR="008B4957" w:rsidRPr="00AF77F8" w:rsidRDefault="00856B15">
            <w:pPr>
              <w:autoSpaceDE w:val="0"/>
              <w:autoSpaceDN w:val="0"/>
              <w:spacing w:before="84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8B4957" w14:paraId="5144F5B4" w14:textId="77777777">
        <w:trPr>
          <w:trHeight w:hRule="exact" w:val="71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F45C16" w14:textId="77777777" w:rsidR="008B4957" w:rsidRDefault="00856B15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6.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DBECA" w14:textId="66F7769C" w:rsidR="008B4957" w:rsidRPr="00B824A1" w:rsidRDefault="00856B15">
            <w:pPr>
              <w:autoSpaceDE w:val="0"/>
              <w:autoSpaceDN w:val="0"/>
              <w:spacing w:before="88" w:after="0" w:line="262" w:lineRule="auto"/>
              <w:ind w:left="6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Счет предметов. Чтение и </w:t>
            </w:r>
            <w:r w:rsidR="00B824A1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запись чисел от 1 до 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0D1C88" w14:textId="77777777" w:rsidR="008B4957" w:rsidRDefault="00856B15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0C5C62" w14:textId="77777777" w:rsidR="008B4957" w:rsidRDefault="00856B15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0E04F" w14:textId="77777777" w:rsidR="008B4957" w:rsidRDefault="00856B15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A2630" w14:textId="383CD493" w:rsidR="008B4957" w:rsidRDefault="008B4957">
            <w:pPr>
              <w:autoSpaceDE w:val="0"/>
              <w:autoSpaceDN w:val="0"/>
              <w:spacing w:before="88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C80A6D" w14:textId="77777777" w:rsidR="008B4957" w:rsidRDefault="00856B15">
            <w:pPr>
              <w:tabs>
                <w:tab w:val="left" w:pos="134"/>
              </w:tabs>
              <w:autoSpaceDE w:val="0"/>
              <w:autoSpaceDN w:val="0"/>
              <w:spacing w:before="8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8B4957" w:rsidRPr="00B824A1" w14:paraId="55AB1EEF" w14:textId="77777777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92C8D7" w14:textId="77777777" w:rsidR="008B4957" w:rsidRDefault="00856B15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7.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2FC0C3" w14:textId="23367E4E" w:rsidR="008B4957" w:rsidRPr="00B824A1" w:rsidRDefault="00B824A1">
            <w:pPr>
              <w:autoSpaceDE w:val="0"/>
              <w:autoSpaceDN w:val="0"/>
              <w:spacing w:before="82" w:after="0" w:line="262" w:lineRule="auto"/>
              <w:ind w:left="6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Счет предметов. Чтение и запись чисел от 6 до 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2DED1" w14:textId="77777777" w:rsidR="008B4957" w:rsidRPr="00B824A1" w:rsidRDefault="00856B15">
            <w:pPr>
              <w:autoSpaceDE w:val="0"/>
              <w:autoSpaceDN w:val="0"/>
              <w:spacing w:before="82" w:after="0" w:line="233" w:lineRule="auto"/>
              <w:ind w:left="62"/>
              <w:rPr>
                <w:lang w:val="ru-RU"/>
              </w:rPr>
            </w:pPr>
            <w:r w:rsidRPr="00B824A1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2AD9EF" w14:textId="77777777" w:rsidR="008B4957" w:rsidRPr="00B824A1" w:rsidRDefault="00856B15">
            <w:pPr>
              <w:autoSpaceDE w:val="0"/>
              <w:autoSpaceDN w:val="0"/>
              <w:spacing w:before="82" w:after="0" w:line="233" w:lineRule="auto"/>
              <w:ind w:left="64"/>
              <w:rPr>
                <w:lang w:val="ru-RU"/>
              </w:rPr>
            </w:pPr>
            <w:r w:rsidRPr="00B824A1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76FC7" w14:textId="77777777" w:rsidR="008B4957" w:rsidRPr="00B824A1" w:rsidRDefault="00856B15">
            <w:pPr>
              <w:autoSpaceDE w:val="0"/>
              <w:autoSpaceDN w:val="0"/>
              <w:spacing w:before="82" w:after="0" w:line="233" w:lineRule="auto"/>
              <w:ind w:left="62"/>
              <w:rPr>
                <w:lang w:val="ru-RU"/>
              </w:rPr>
            </w:pPr>
            <w:r w:rsidRPr="00B824A1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8809DA" w14:textId="10B3CE51" w:rsidR="008B4957" w:rsidRPr="00B824A1" w:rsidRDefault="008B4957">
            <w:pPr>
              <w:autoSpaceDE w:val="0"/>
              <w:autoSpaceDN w:val="0"/>
              <w:spacing w:before="82" w:after="0" w:line="233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E9A87" w14:textId="77777777" w:rsidR="008B4957" w:rsidRPr="00B824A1" w:rsidRDefault="00856B15">
            <w:pPr>
              <w:tabs>
                <w:tab w:val="left" w:pos="134"/>
              </w:tabs>
              <w:autoSpaceDE w:val="0"/>
              <w:autoSpaceDN w:val="0"/>
              <w:spacing w:before="82" w:after="0" w:line="262" w:lineRule="auto"/>
              <w:ind w:right="144"/>
              <w:rPr>
                <w:lang w:val="ru-RU"/>
              </w:rPr>
            </w:pPr>
            <w:r w:rsidRPr="00B824A1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Практическая </w:t>
            </w:r>
            <w:r w:rsidRPr="00B824A1">
              <w:rPr>
                <w:lang w:val="ru-RU"/>
              </w:rPr>
              <w:tab/>
            </w:r>
            <w:r w:rsidRPr="00B824A1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работа;</w:t>
            </w:r>
          </w:p>
        </w:tc>
      </w:tr>
      <w:tr w:rsidR="008B4957" w14:paraId="6B76EDBC" w14:textId="77777777">
        <w:trPr>
          <w:trHeight w:hRule="exact" w:val="129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CE9443" w14:textId="77777777" w:rsidR="008B4957" w:rsidRPr="00B824A1" w:rsidRDefault="00856B15">
            <w:pPr>
              <w:autoSpaceDE w:val="0"/>
              <w:autoSpaceDN w:val="0"/>
              <w:spacing w:before="84" w:after="0" w:line="230" w:lineRule="auto"/>
              <w:ind w:left="62"/>
              <w:rPr>
                <w:lang w:val="ru-RU"/>
              </w:rPr>
            </w:pPr>
            <w:r w:rsidRPr="00B824A1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8.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1A9539" w14:textId="274D301D" w:rsidR="008B4957" w:rsidRPr="00AF77F8" w:rsidRDefault="00856B15">
            <w:pPr>
              <w:autoSpaceDE w:val="0"/>
              <w:autoSpaceDN w:val="0"/>
              <w:spacing w:before="84" w:after="0"/>
              <w:ind w:left="6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Конструируем. Измерение величин;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сравнение и упоря</w:t>
            </w:r>
            <w:r w:rsidR="00441841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дочение величин. Тест по теме «</w:t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Чтение и запись чисел от нуля до десяти».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DB7F1B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7E8A8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953133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D45E5" w14:textId="5CFEB4C4" w:rsidR="008B4957" w:rsidRDefault="008B4957">
            <w:pPr>
              <w:autoSpaceDE w:val="0"/>
              <w:autoSpaceDN w:val="0"/>
              <w:spacing w:before="84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BF5042" w14:textId="77777777" w:rsidR="008B4957" w:rsidRDefault="00856B15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8B4957" w14:paraId="28A9F2E4" w14:textId="77777777">
        <w:trPr>
          <w:trHeight w:hRule="exact" w:val="71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8B2581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9.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AA866" w14:textId="77777777" w:rsidR="008B4957" w:rsidRPr="00AF77F8" w:rsidRDefault="00856B15">
            <w:pPr>
              <w:autoSpaceDE w:val="0"/>
              <w:autoSpaceDN w:val="0"/>
              <w:spacing w:before="84" w:after="0" w:line="262" w:lineRule="auto"/>
              <w:ind w:left="6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Сложение. Названия компонентов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арифметических действий, знаки действий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8AFF10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67D084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B751A4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3B373" w14:textId="3269BE03" w:rsidR="008B4957" w:rsidRDefault="008B4957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84FCB" w14:textId="77777777" w:rsidR="008B4957" w:rsidRDefault="00856B15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8B4957" w14:paraId="45407220" w14:textId="77777777">
        <w:trPr>
          <w:trHeight w:hRule="exact" w:val="170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7EDFF" w14:textId="77777777" w:rsidR="008B4957" w:rsidRDefault="00856B15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10.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208F4" w14:textId="77777777" w:rsidR="008B4957" w:rsidRPr="00AF77F8" w:rsidRDefault="00856B15">
            <w:pPr>
              <w:autoSpaceDE w:val="0"/>
              <w:autoSpaceDN w:val="0"/>
              <w:spacing w:before="86" w:after="0" w:line="281" w:lineRule="auto"/>
              <w:ind w:left="6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Находим фигуры. Распознавание и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изображение геометрических фигур: точка, линия (кривая, прямая), отрезок, ломаная, угол, многоугольник, треугольник,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прямоугольник, квадрат, окружность, круг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AE771E" w14:textId="77777777" w:rsidR="008B4957" w:rsidRDefault="00856B15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CAB1E" w14:textId="77777777" w:rsidR="008B4957" w:rsidRDefault="00856B15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DD62FB" w14:textId="77777777" w:rsidR="008B4957" w:rsidRDefault="00856B15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B2327" w14:textId="1DAB47C4" w:rsidR="008B4957" w:rsidRDefault="008B4957">
            <w:pPr>
              <w:autoSpaceDE w:val="0"/>
              <w:autoSpaceDN w:val="0"/>
              <w:spacing w:before="86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0858E" w14:textId="77777777" w:rsidR="008B4957" w:rsidRDefault="00856B15">
            <w:pPr>
              <w:tabs>
                <w:tab w:val="left" w:pos="134"/>
              </w:tabs>
              <w:autoSpaceDE w:val="0"/>
              <w:autoSpaceDN w:val="0"/>
              <w:spacing w:before="86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</w:tbl>
    <w:p w14:paraId="546711C9" w14:textId="77777777" w:rsidR="008B4957" w:rsidRDefault="008B4957">
      <w:pPr>
        <w:autoSpaceDE w:val="0"/>
        <w:autoSpaceDN w:val="0"/>
        <w:spacing w:after="0" w:line="14" w:lineRule="exact"/>
      </w:pPr>
    </w:p>
    <w:p w14:paraId="112235E5" w14:textId="77777777" w:rsidR="008B4957" w:rsidRDefault="008B4957">
      <w:pPr>
        <w:sectPr w:rsidR="008B4957">
          <w:pgSz w:w="11900" w:h="16840"/>
          <w:pgMar w:top="296" w:right="556" w:bottom="1188" w:left="652" w:header="720" w:footer="720" w:gutter="0"/>
          <w:cols w:space="720" w:equalWidth="0">
            <w:col w:w="10692" w:space="0"/>
          </w:cols>
          <w:docGrid w:linePitch="360"/>
        </w:sectPr>
      </w:pPr>
    </w:p>
    <w:p w14:paraId="687A5EEA" w14:textId="77777777" w:rsidR="008B4957" w:rsidRDefault="008B4957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8"/>
        <w:gridCol w:w="4052"/>
        <w:gridCol w:w="630"/>
        <w:gridCol w:w="1400"/>
        <w:gridCol w:w="1440"/>
        <w:gridCol w:w="1066"/>
        <w:gridCol w:w="1576"/>
      </w:tblGrid>
      <w:tr w:rsidR="008B4957" w:rsidRPr="002754C6" w14:paraId="3BBFA899" w14:textId="77777777">
        <w:trPr>
          <w:trHeight w:hRule="exact" w:val="187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983736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11.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AE44B" w14:textId="77777777" w:rsidR="008B4957" w:rsidRPr="00AF77F8" w:rsidRDefault="00856B15">
            <w:pPr>
              <w:autoSpaceDE w:val="0"/>
              <w:autoSpaceDN w:val="0"/>
              <w:spacing w:before="84" w:after="0" w:line="230" w:lineRule="auto"/>
              <w:ind w:left="6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«Шагаем» по линейке. Вправо. Влево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4C446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CA7FA7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901BC8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6BA13" w14:textId="4EECF967" w:rsidR="008B4957" w:rsidRDefault="008B4957">
            <w:pPr>
              <w:autoSpaceDE w:val="0"/>
              <w:autoSpaceDN w:val="0"/>
              <w:spacing w:before="84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9D2C77" w14:textId="77777777" w:rsidR="008B4957" w:rsidRPr="00AF77F8" w:rsidRDefault="00856B15">
            <w:pPr>
              <w:autoSpaceDE w:val="0"/>
              <w:autoSpaceDN w:val="0"/>
              <w:spacing w:before="84" w:after="0" w:line="283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8B4957" w:rsidRPr="002754C6" w14:paraId="3D34EB6B" w14:textId="77777777">
        <w:trPr>
          <w:trHeight w:hRule="exact" w:val="187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B3C77B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12.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F8819E" w14:textId="77777777" w:rsidR="008B4957" w:rsidRPr="00AF77F8" w:rsidRDefault="00856B15">
            <w:pPr>
              <w:autoSpaceDE w:val="0"/>
              <w:autoSpaceDN w:val="0"/>
              <w:spacing w:before="84" w:after="0" w:line="262" w:lineRule="auto"/>
              <w:ind w:left="6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Вычитание. Названия компонентов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арифметических действий, знаки действий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914C43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277337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BECC1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697E9" w14:textId="7428BE08" w:rsidR="008B4957" w:rsidRDefault="008B4957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6E796C" w14:textId="77777777" w:rsidR="008B4957" w:rsidRPr="00AF77F8" w:rsidRDefault="00856B15">
            <w:pPr>
              <w:autoSpaceDE w:val="0"/>
              <w:autoSpaceDN w:val="0"/>
              <w:spacing w:before="84" w:after="0" w:line="283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8B4957" w:rsidRPr="00441841" w14:paraId="11FE12B8" w14:textId="77777777">
        <w:trPr>
          <w:trHeight w:hRule="exact" w:val="100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3830C7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13.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41205" w14:textId="77777777" w:rsidR="008B4957" w:rsidRPr="00AF77F8" w:rsidRDefault="00856B15">
            <w:pPr>
              <w:autoSpaceDE w:val="0"/>
              <w:autoSpaceDN w:val="0"/>
              <w:spacing w:before="84" w:after="0" w:line="271" w:lineRule="auto"/>
              <w:ind w:left="6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Сравниваем. Ориентировка в понятиях содержащие отношения «больше (меньше) на…», «больше (меньше) в…»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24077C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3FE655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740CE5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1F61A5" w14:textId="5A0F1C09" w:rsidR="008B4957" w:rsidRPr="00441841" w:rsidRDefault="008B4957">
            <w:pPr>
              <w:autoSpaceDE w:val="0"/>
              <w:autoSpaceDN w:val="0"/>
              <w:spacing w:before="84" w:after="0" w:line="233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1B01C" w14:textId="77777777" w:rsidR="008B4957" w:rsidRPr="00441841" w:rsidRDefault="00856B15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  <w:rPr>
                <w:lang w:val="ru-RU"/>
              </w:rPr>
            </w:pPr>
            <w:r w:rsidRPr="00441841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Практическая </w:t>
            </w:r>
            <w:r w:rsidRPr="00441841">
              <w:rPr>
                <w:lang w:val="ru-RU"/>
              </w:rPr>
              <w:tab/>
            </w:r>
            <w:r w:rsidRPr="00441841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работа;</w:t>
            </w:r>
          </w:p>
        </w:tc>
      </w:tr>
      <w:tr w:rsidR="008B4957" w:rsidRPr="002754C6" w14:paraId="5B67C70D" w14:textId="77777777">
        <w:trPr>
          <w:trHeight w:hRule="exact" w:val="158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0C993" w14:textId="77777777" w:rsidR="008B4957" w:rsidRPr="00441841" w:rsidRDefault="00856B15">
            <w:pPr>
              <w:autoSpaceDE w:val="0"/>
              <w:autoSpaceDN w:val="0"/>
              <w:spacing w:before="82" w:after="0" w:line="233" w:lineRule="auto"/>
              <w:ind w:left="62"/>
              <w:rPr>
                <w:lang w:val="ru-RU"/>
              </w:rPr>
            </w:pPr>
            <w:r w:rsidRPr="00441841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14.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1F71A" w14:textId="77777777" w:rsidR="008B4957" w:rsidRPr="00441841" w:rsidRDefault="00856B15">
            <w:pPr>
              <w:autoSpaceDE w:val="0"/>
              <w:autoSpaceDN w:val="0"/>
              <w:spacing w:before="82" w:after="0" w:line="233" w:lineRule="auto"/>
              <w:ind w:left="62"/>
              <w:rPr>
                <w:lang w:val="ru-RU"/>
              </w:rPr>
            </w:pPr>
            <w:r w:rsidRPr="00441841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Сравниваем.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16D18" w14:textId="77777777" w:rsidR="008B4957" w:rsidRPr="00441841" w:rsidRDefault="00856B15">
            <w:pPr>
              <w:autoSpaceDE w:val="0"/>
              <w:autoSpaceDN w:val="0"/>
              <w:spacing w:before="82" w:after="0" w:line="233" w:lineRule="auto"/>
              <w:ind w:left="62"/>
              <w:rPr>
                <w:lang w:val="ru-RU"/>
              </w:rPr>
            </w:pPr>
            <w:r w:rsidRPr="00441841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532AF4" w14:textId="77777777" w:rsidR="008B4957" w:rsidRPr="00441841" w:rsidRDefault="00856B15">
            <w:pPr>
              <w:autoSpaceDE w:val="0"/>
              <w:autoSpaceDN w:val="0"/>
              <w:spacing w:before="82" w:after="0" w:line="233" w:lineRule="auto"/>
              <w:ind w:left="64"/>
              <w:rPr>
                <w:lang w:val="ru-RU"/>
              </w:rPr>
            </w:pPr>
            <w:r w:rsidRPr="00441841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3A86F" w14:textId="77777777" w:rsidR="008B4957" w:rsidRPr="00441841" w:rsidRDefault="00856B15">
            <w:pPr>
              <w:autoSpaceDE w:val="0"/>
              <w:autoSpaceDN w:val="0"/>
              <w:spacing w:before="82" w:after="0" w:line="233" w:lineRule="auto"/>
              <w:ind w:left="62"/>
              <w:rPr>
                <w:lang w:val="ru-RU"/>
              </w:rPr>
            </w:pPr>
            <w:r w:rsidRPr="00441841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818357" w14:textId="10B36B1A" w:rsidR="008B4957" w:rsidRPr="00441841" w:rsidRDefault="008B4957">
            <w:pPr>
              <w:autoSpaceDE w:val="0"/>
              <w:autoSpaceDN w:val="0"/>
              <w:spacing w:before="82" w:after="0" w:line="233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8725B" w14:textId="77777777" w:rsidR="008B4957" w:rsidRPr="00AF77F8" w:rsidRDefault="00856B15">
            <w:pPr>
              <w:autoSpaceDE w:val="0"/>
              <w:autoSpaceDN w:val="0"/>
              <w:spacing w:before="82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8B4957" w:rsidRPr="00E31043" w14:paraId="181D2DC0" w14:textId="77777777">
        <w:trPr>
          <w:trHeight w:hRule="exact" w:val="100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C2E31" w14:textId="77777777" w:rsidR="008B4957" w:rsidRPr="00441841" w:rsidRDefault="00856B15">
            <w:pPr>
              <w:autoSpaceDE w:val="0"/>
              <w:autoSpaceDN w:val="0"/>
              <w:spacing w:before="84" w:after="0" w:line="233" w:lineRule="auto"/>
              <w:ind w:left="62"/>
              <w:rPr>
                <w:lang w:val="ru-RU"/>
              </w:rPr>
            </w:pPr>
            <w:r w:rsidRPr="00441841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15.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94D9EF" w14:textId="77777777" w:rsidR="008B4957" w:rsidRPr="00AF77F8" w:rsidRDefault="00856B15">
            <w:pPr>
              <w:autoSpaceDE w:val="0"/>
              <w:autoSpaceDN w:val="0"/>
              <w:spacing w:before="84" w:after="0" w:line="262" w:lineRule="auto"/>
              <w:ind w:left="6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Готовимся решать задачи. Планирование хода решения задачи.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947EA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C8CEA6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C9829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563F6C" w14:textId="4E207227" w:rsidR="008B4957" w:rsidRPr="00E31043" w:rsidRDefault="008B4957">
            <w:pPr>
              <w:autoSpaceDE w:val="0"/>
              <w:autoSpaceDN w:val="0"/>
              <w:spacing w:before="84" w:after="0" w:line="233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C0D0A" w14:textId="77777777" w:rsidR="008B4957" w:rsidRPr="00E31043" w:rsidRDefault="00856B15">
            <w:pPr>
              <w:autoSpaceDE w:val="0"/>
              <w:autoSpaceDN w:val="0"/>
              <w:spacing w:before="84" w:after="0" w:line="271" w:lineRule="auto"/>
              <w:ind w:left="134" w:right="144" w:hanging="134"/>
              <w:rPr>
                <w:lang w:val="ru-RU"/>
              </w:rPr>
            </w:pPr>
            <w:r w:rsidRPr="00E31043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Практическая работа;</w:t>
            </w:r>
          </w:p>
        </w:tc>
      </w:tr>
      <w:tr w:rsidR="008B4957" w14:paraId="2220E5EF" w14:textId="77777777">
        <w:trPr>
          <w:trHeight w:hRule="exact" w:val="129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70CEA1" w14:textId="77777777" w:rsidR="008B4957" w:rsidRPr="00E31043" w:rsidRDefault="00856B15">
            <w:pPr>
              <w:autoSpaceDE w:val="0"/>
              <w:autoSpaceDN w:val="0"/>
              <w:spacing w:before="84" w:after="0" w:line="230" w:lineRule="auto"/>
              <w:ind w:left="62"/>
              <w:rPr>
                <w:lang w:val="ru-RU"/>
              </w:rPr>
            </w:pPr>
            <w:r w:rsidRPr="00E31043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16.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3D2F4" w14:textId="77777777" w:rsidR="008B4957" w:rsidRDefault="00856B15">
            <w:pPr>
              <w:autoSpaceDE w:val="0"/>
              <w:autoSpaceDN w:val="0"/>
              <w:spacing w:before="84" w:after="0"/>
              <w:ind w:left="62"/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Решение текстовых задач арифметическим способом. Представление текста задачи (схема, таблица).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Тест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теме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и вычитание».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093AA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D9D00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CE456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70A130" w14:textId="4DC8145D" w:rsidR="008B4957" w:rsidRDefault="008B4957">
            <w:pPr>
              <w:autoSpaceDE w:val="0"/>
              <w:autoSpaceDN w:val="0"/>
              <w:spacing w:before="84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4A87F" w14:textId="77777777" w:rsidR="008B4957" w:rsidRDefault="00856B15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8B4957" w:rsidRPr="002754C6" w14:paraId="26322DC8" w14:textId="77777777">
        <w:trPr>
          <w:trHeight w:hRule="exact" w:val="158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21B479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17.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157E12" w14:textId="77777777" w:rsidR="008B4957" w:rsidRPr="00AF77F8" w:rsidRDefault="00856B15">
            <w:pPr>
              <w:autoSpaceDE w:val="0"/>
              <w:autoSpaceDN w:val="0"/>
              <w:spacing w:before="84" w:after="0" w:line="271" w:lineRule="auto"/>
              <w:ind w:left="6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Решение текстовых задач арифметическим способом. Представление текста задачи (схема, таблица)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923289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A97BE1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020C80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67953" w14:textId="0FC21798" w:rsidR="008B4957" w:rsidRDefault="008B4957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891689" w14:textId="77777777" w:rsidR="008B4957" w:rsidRPr="00AF77F8" w:rsidRDefault="00856B15">
            <w:pPr>
              <w:autoSpaceDE w:val="0"/>
              <w:autoSpaceDN w:val="0"/>
              <w:spacing w:before="84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8B4957" w14:paraId="476116B6" w14:textId="77777777">
        <w:trPr>
          <w:trHeight w:hRule="exact" w:val="100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32B58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18.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72C491" w14:textId="77777777" w:rsidR="008B4957" w:rsidRPr="00AF77F8" w:rsidRDefault="00856B15">
            <w:pPr>
              <w:autoSpaceDE w:val="0"/>
              <w:autoSpaceDN w:val="0"/>
              <w:spacing w:before="84" w:after="0" w:line="271" w:lineRule="auto"/>
              <w:ind w:left="6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Решение текстовых задач арифметическим способом. Представление текста задачи (схема, таблица)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EBDEFD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69AE7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0167A9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28CC5" w14:textId="240FD399" w:rsidR="008B4957" w:rsidRDefault="008B4957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F3B42" w14:textId="77777777" w:rsidR="008B4957" w:rsidRDefault="00856B15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8B4957" w:rsidRPr="002754C6" w14:paraId="1FA76D36" w14:textId="77777777">
        <w:trPr>
          <w:trHeight w:hRule="exact" w:val="168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125BF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19.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2043B" w14:textId="77777777" w:rsidR="008B4957" w:rsidRPr="00AF77F8" w:rsidRDefault="00856B15">
            <w:pPr>
              <w:autoSpaceDE w:val="0"/>
              <w:autoSpaceDN w:val="0"/>
              <w:spacing w:before="84" w:after="0" w:line="262" w:lineRule="auto"/>
              <w:ind w:left="6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Таблица сложения. Чтение и заполнение таблицы.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68F805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FF8E36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FFA8E0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FE6B93" w14:textId="0E3562F6" w:rsidR="008B4957" w:rsidRDefault="008B4957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71A3D9" w14:textId="77777777" w:rsidR="008B4957" w:rsidRPr="00AF77F8" w:rsidRDefault="00856B15">
            <w:pPr>
              <w:autoSpaceDE w:val="0"/>
              <w:autoSpaceDN w:val="0"/>
              <w:spacing w:before="84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8B4957" w14:paraId="7DF68DAC" w14:textId="77777777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57EFD" w14:textId="77777777" w:rsidR="008B4957" w:rsidRDefault="00856B15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20.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B5AFF6" w14:textId="77777777" w:rsidR="008B4957" w:rsidRPr="00AF77F8" w:rsidRDefault="00856B15">
            <w:pPr>
              <w:autoSpaceDE w:val="0"/>
              <w:autoSpaceDN w:val="0"/>
              <w:spacing w:before="86" w:after="0" w:line="262" w:lineRule="auto"/>
              <w:ind w:left="6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Вычитаем числа. Проверочная </w:t>
            </w:r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работа  №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1«Решение задач»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C5A8A" w14:textId="77777777" w:rsidR="008B4957" w:rsidRDefault="00856B15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A48BC" w14:textId="77777777" w:rsidR="008B4957" w:rsidRDefault="00856B15">
            <w:pPr>
              <w:autoSpaceDE w:val="0"/>
              <w:autoSpaceDN w:val="0"/>
              <w:spacing w:before="86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E51DA6" w14:textId="77777777" w:rsidR="008B4957" w:rsidRDefault="00856B15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F62D7" w14:textId="31222AB2" w:rsidR="008B4957" w:rsidRDefault="008B4957">
            <w:pPr>
              <w:autoSpaceDE w:val="0"/>
              <w:autoSpaceDN w:val="0"/>
              <w:spacing w:before="86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F9D69" w14:textId="77777777" w:rsidR="008B4957" w:rsidRDefault="00856B15">
            <w:pPr>
              <w:tabs>
                <w:tab w:val="left" w:pos="134"/>
              </w:tabs>
              <w:autoSpaceDE w:val="0"/>
              <w:autoSpaceDN w:val="0"/>
              <w:spacing w:before="8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8B4957" w14:paraId="4D8D08AC" w14:textId="77777777">
        <w:trPr>
          <w:trHeight w:hRule="exact" w:val="42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A5F917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21.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1E010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Числа и цифры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DB7A1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A71F5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28F02" w14:textId="77777777" w:rsidR="008B4957" w:rsidRDefault="00856B15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512BF" w14:textId="06CCB267" w:rsidR="008B4957" w:rsidRDefault="008B4957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D0D1E" w14:textId="77777777" w:rsidR="008B4957" w:rsidRDefault="00856B15">
            <w:pPr>
              <w:autoSpaceDE w:val="0"/>
              <w:autoSpaceDN w:val="0"/>
              <w:spacing w:before="8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Устный опрос;</w:t>
            </w:r>
          </w:p>
        </w:tc>
      </w:tr>
      <w:tr w:rsidR="008B4957" w:rsidRPr="002754C6" w14:paraId="4B1F6728" w14:textId="77777777">
        <w:trPr>
          <w:trHeight w:hRule="exact" w:val="156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280FB" w14:textId="77777777" w:rsidR="008B4957" w:rsidRDefault="00856B15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22.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6AF680" w14:textId="77777777" w:rsidR="008B4957" w:rsidRPr="00AF77F8" w:rsidRDefault="00856B15">
            <w:pPr>
              <w:autoSpaceDE w:val="0"/>
              <w:autoSpaceDN w:val="0"/>
              <w:spacing w:before="86" w:after="0" w:line="230" w:lineRule="auto"/>
              <w:ind w:left="6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Знакомимся с цифрой и число 0.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7F53C1" w14:textId="77777777" w:rsidR="008B4957" w:rsidRDefault="00856B15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D0959" w14:textId="77777777" w:rsidR="008B4957" w:rsidRDefault="00856B15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C8D73" w14:textId="77777777" w:rsidR="008B4957" w:rsidRDefault="00856B15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6B40C2" w14:textId="75E4D4AF" w:rsidR="008B4957" w:rsidRDefault="008B4957">
            <w:pPr>
              <w:autoSpaceDE w:val="0"/>
              <w:autoSpaceDN w:val="0"/>
              <w:spacing w:before="86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A00CFF" w14:textId="77777777" w:rsidR="008B4957" w:rsidRPr="00AF77F8" w:rsidRDefault="00856B15">
            <w:pPr>
              <w:autoSpaceDE w:val="0"/>
              <w:autoSpaceDN w:val="0"/>
              <w:spacing w:before="86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</w:tbl>
    <w:p w14:paraId="0EC53F2D" w14:textId="77777777" w:rsidR="008B4957" w:rsidRPr="00AF77F8" w:rsidRDefault="008B4957">
      <w:pPr>
        <w:autoSpaceDE w:val="0"/>
        <w:autoSpaceDN w:val="0"/>
        <w:spacing w:after="0" w:line="14" w:lineRule="exact"/>
        <w:rPr>
          <w:lang w:val="ru-RU"/>
        </w:rPr>
      </w:pPr>
    </w:p>
    <w:p w14:paraId="40156C6D" w14:textId="77777777" w:rsidR="008B4957" w:rsidRPr="00AF77F8" w:rsidRDefault="008B4957">
      <w:pPr>
        <w:rPr>
          <w:lang w:val="ru-RU"/>
        </w:rPr>
        <w:sectPr w:rsidR="008B4957" w:rsidRPr="00AF77F8">
          <w:pgSz w:w="11900" w:h="16840"/>
          <w:pgMar w:top="284" w:right="556" w:bottom="308" w:left="652" w:header="720" w:footer="720" w:gutter="0"/>
          <w:cols w:space="720" w:equalWidth="0">
            <w:col w:w="10692" w:space="0"/>
          </w:cols>
          <w:docGrid w:linePitch="360"/>
        </w:sectPr>
      </w:pPr>
    </w:p>
    <w:p w14:paraId="10ED6B97" w14:textId="77777777" w:rsidR="008B4957" w:rsidRPr="00AF77F8" w:rsidRDefault="008B4957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066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8"/>
        <w:gridCol w:w="4052"/>
        <w:gridCol w:w="630"/>
        <w:gridCol w:w="1400"/>
        <w:gridCol w:w="1440"/>
        <w:gridCol w:w="1066"/>
        <w:gridCol w:w="1576"/>
      </w:tblGrid>
      <w:tr w:rsidR="007C0394" w14:paraId="4FAA84C5" w14:textId="77777777" w:rsidTr="002754C6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53919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23.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AC6B98" w14:textId="77777777" w:rsidR="007C0394" w:rsidRDefault="007C0394">
            <w:pPr>
              <w:autoSpaceDE w:val="0"/>
              <w:autoSpaceDN w:val="0"/>
              <w:spacing w:before="84" w:after="0" w:line="262" w:lineRule="auto"/>
              <w:ind w:left="62" w:right="144"/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Геометрические величины и их измерение.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Измерение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длины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отрезка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A87544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A7A3BF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19B8B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F91670" w14:textId="0F16D656" w:rsidR="007C0394" w:rsidRDefault="007C0394">
            <w:pPr>
              <w:autoSpaceDE w:val="0"/>
              <w:autoSpaceDN w:val="0"/>
              <w:spacing w:before="84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E9298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7C0394" w14:paraId="1EC3CF10" w14:textId="77777777" w:rsidTr="002754C6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B45235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24.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C29086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Единицы длины ( см 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2F3347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F1963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DC8B4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D95DDC" w14:textId="7A296054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28ACE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7C0394" w14:paraId="2EE58A74" w14:textId="77777777" w:rsidTr="002754C6">
        <w:trPr>
          <w:trHeight w:hRule="exact" w:val="100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EB6490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25.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7DDAA7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Увеличиваем, уменьшаем число на 1.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3A198D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F30ABD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FF0AA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09B46" w14:textId="20617479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1AD62" w14:textId="77777777" w:rsidR="007C0394" w:rsidRDefault="007C0394">
            <w:pPr>
              <w:autoSpaceDE w:val="0"/>
              <w:autoSpaceDN w:val="0"/>
              <w:spacing w:before="84" w:after="0" w:line="271" w:lineRule="auto"/>
              <w:ind w:left="134" w:right="144" w:hanging="13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Устный опрос; Практическая работа;</w:t>
            </w:r>
          </w:p>
        </w:tc>
      </w:tr>
      <w:tr w:rsidR="007C0394" w:rsidRPr="002754C6" w14:paraId="316D5D88" w14:textId="77777777" w:rsidTr="002754C6">
        <w:trPr>
          <w:trHeight w:hRule="exact" w:val="158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FD55AA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26.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CC2636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Увеличиваем, уменьшаем число на 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E2BC16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5662FF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0A3A8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347C4" w14:textId="55BE0678" w:rsidR="007C0394" w:rsidRPr="00E31043" w:rsidRDefault="007C0394">
            <w:pPr>
              <w:autoSpaceDE w:val="0"/>
              <w:autoSpaceDN w:val="0"/>
              <w:spacing w:before="84" w:after="0" w:line="233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54D49C" w14:textId="77777777" w:rsidR="007C0394" w:rsidRPr="00AF77F8" w:rsidRDefault="007C0394">
            <w:pPr>
              <w:autoSpaceDE w:val="0"/>
              <w:autoSpaceDN w:val="0"/>
              <w:spacing w:before="84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:rsidRPr="002754C6" w14:paraId="30FD7943" w14:textId="77777777" w:rsidTr="002754C6">
        <w:trPr>
          <w:trHeight w:hRule="exact" w:val="187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A03B8" w14:textId="77777777" w:rsidR="007C0394" w:rsidRPr="00E31043" w:rsidRDefault="007C0394">
            <w:pPr>
              <w:autoSpaceDE w:val="0"/>
              <w:autoSpaceDN w:val="0"/>
              <w:spacing w:before="84" w:after="0" w:line="230" w:lineRule="auto"/>
              <w:ind w:left="62"/>
              <w:rPr>
                <w:lang w:val="ru-RU"/>
              </w:rPr>
            </w:pPr>
            <w:r w:rsidRPr="00E31043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27.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D9777" w14:textId="77777777" w:rsidR="007C0394" w:rsidRPr="00E31043" w:rsidRDefault="007C0394">
            <w:pPr>
              <w:autoSpaceDE w:val="0"/>
              <w:autoSpaceDN w:val="0"/>
              <w:spacing w:before="84" w:after="0" w:line="230" w:lineRule="auto"/>
              <w:ind w:left="62"/>
              <w:rPr>
                <w:lang w:val="ru-RU"/>
              </w:rPr>
            </w:pPr>
            <w:r w:rsidRPr="00E31043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Чтение и запись числа 10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88801B" w14:textId="77777777" w:rsidR="007C0394" w:rsidRPr="00E31043" w:rsidRDefault="007C0394">
            <w:pPr>
              <w:autoSpaceDE w:val="0"/>
              <w:autoSpaceDN w:val="0"/>
              <w:spacing w:before="84" w:after="0" w:line="230" w:lineRule="auto"/>
              <w:ind w:left="62"/>
              <w:rPr>
                <w:lang w:val="ru-RU"/>
              </w:rPr>
            </w:pPr>
            <w:r w:rsidRPr="00E31043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7576A" w14:textId="77777777" w:rsidR="007C0394" w:rsidRPr="00E31043" w:rsidRDefault="007C0394">
            <w:pPr>
              <w:autoSpaceDE w:val="0"/>
              <w:autoSpaceDN w:val="0"/>
              <w:spacing w:before="84" w:after="0" w:line="230" w:lineRule="auto"/>
              <w:ind w:left="64"/>
              <w:rPr>
                <w:lang w:val="ru-RU"/>
              </w:rPr>
            </w:pPr>
            <w:r w:rsidRPr="00E31043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D13B8D" w14:textId="77777777" w:rsidR="007C0394" w:rsidRPr="00E31043" w:rsidRDefault="007C0394">
            <w:pPr>
              <w:autoSpaceDE w:val="0"/>
              <w:autoSpaceDN w:val="0"/>
              <w:spacing w:before="84" w:after="0" w:line="230" w:lineRule="auto"/>
              <w:ind w:left="62"/>
              <w:rPr>
                <w:lang w:val="ru-RU"/>
              </w:rPr>
            </w:pPr>
            <w:r w:rsidRPr="00E31043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E652FD" w14:textId="6C3475F0" w:rsidR="007C0394" w:rsidRPr="00E31043" w:rsidRDefault="007C0394">
            <w:pPr>
              <w:autoSpaceDE w:val="0"/>
              <w:autoSpaceDN w:val="0"/>
              <w:spacing w:before="84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A6CD2" w14:textId="77777777" w:rsidR="007C0394" w:rsidRPr="00AF77F8" w:rsidRDefault="007C0394">
            <w:pPr>
              <w:autoSpaceDE w:val="0"/>
              <w:autoSpaceDN w:val="0"/>
              <w:spacing w:before="84" w:after="0" w:line="283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14:paraId="7DAA2725" w14:textId="77777777" w:rsidTr="002754C6">
        <w:trPr>
          <w:trHeight w:hRule="exact" w:val="71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21CDB8" w14:textId="77777777" w:rsidR="007C0394" w:rsidRPr="00E31043" w:rsidRDefault="007C0394">
            <w:pPr>
              <w:autoSpaceDE w:val="0"/>
              <w:autoSpaceDN w:val="0"/>
              <w:spacing w:before="82" w:after="0" w:line="233" w:lineRule="auto"/>
              <w:ind w:left="62"/>
              <w:rPr>
                <w:lang w:val="ru-RU"/>
              </w:rPr>
            </w:pPr>
            <w:r w:rsidRPr="00E31043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28.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DDBF2C" w14:textId="10A2E92E" w:rsidR="007C0394" w:rsidRPr="00E31043" w:rsidRDefault="007C0394">
            <w:pPr>
              <w:autoSpaceDE w:val="0"/>
              <w:autoSpaceDN w:val="0"/>
              <w:spacing w:before="82" w:after="0" w:line="233" w:lineRule="auto"/>
              <w:ind w:left="6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Единицы длины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дм</w:t>
            </w:r>
            <w:proofErr w:type="spellEnd"/>
            <w:r w:rsidRPr="00E31043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BBEB7" w14:textId="77777777" w:rsidR="007C0394" w:rsidRPr="00E31043" w:rsidRDefault="007C0394">
            <w:pPr>
              <w:autoSpaceDE w:val="0"/>
              <w:autoSpaceDN w:val="0"/>
              <w:spacing w:before="82" w:after="0" w:line="233" w:lineRule="auto"/>
              <w:ind w:left="62"/>
              <w:rPr>
                <w:lang w:val="ru-RU"/>
              </w:rPr>
            </w:pPr>
            <w:r w:rsidRPr="00E31043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D07A7A" w14:textId="77777777" w:rsidR="007C0394" w:rsidRPr="00E31043" w:rsidRDefault="007C0394">
            <w:pPr>
              <w:autoSpaceDE w:val="0"/>
              <w:autoSpaceDN w:val="0"/>
              <w:spacing w:before="82" w:after="0" w:line="233" w:lineRule="auto"/>
              <w:ind w:left="64"/>
              <w:rPr>
                <w:lang w:val="ru-RU"/>
              </w:rPr>
            </w:pPr>
            <w:r w:rsidRPr="00E31043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767DF" w14:textId="77777777" w:rsidR="007C0394" w:rsidRPr="00E31043" w:rsidRDefault="007C0394">
            <w:pPr>
              <w:autoSpaceDE w:val="0"/>
              <w:autoSpaceDN w:val="0"/>
              <w:spacing w:before="82" w:after="0" w:line="233" w:lineRule="auto"/>
              <w:ind w:left="62"/>
              <w:rPr>
                <w:lang w:val="ru-RU"/>
              </w:rPr>
            </w:pPr>
            <w:r w:rsidRPr="00E31043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58AFC6" w14:textId="339D6B81" w:rsidR="007C0394" w:rsidRPr="00E31043" w:rsidRDefault="007C0394">
            <w:pPr>
              <w:autoSpaceDE w:val="0"/>
              <w:autoSpaceDN w:val="0"/>
              <w:spacing w:before="82" w:after="0" w:line="233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C2FFF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2" w:after="0" w:line="262" w:lineRule="auto"/>
              <w:ind w:right="144"/>
            </w:pPr>
            <w:r w:rsidRPr="00E31043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proofErr w:type="spellStart"/>
            <w:r w:rsidRPr="00E31043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Практическ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;</w:t>
            </w:r>
          </w:p>
        </w:tc>
      </w:tr>
      <w:tr w:rsidR="007C0394" w:rsidRPr="002754C6" w14:paraId="4440C066" w14:textId="77777777" w:rsidTr="002754C6">
        <w:trPr>
          <w:trHeight w:hRule="exact" w:val="169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ACAAA9" w14:textId="77777777" w:rsidR="007C0394" w:rsidRDefault="007C0394">
            <w:pPr>
              <w:autoSpaceDE w:val="0"/>
              <w:autoSpaceDN w:val="0"/>
              <w:spacing w:before="88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29.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BBE62" w14:textId="0454B17B" w:rsidR="007C0394" w:rsidRPr="00AF77F8" w:rsidRDefault="007C0394">
            <w:pPr>
              <w:autoSpaceDE w:val="0"/>
              <w:autoSpaceDN w:val="0"/>
              <w:spacing w:before="88" w:after="0" w:line="271" w:lineRule="auto"/>
              <w:ind w:left="6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Знакомимся с многоугольниками (</w:t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треугольник, четырехугольник, пятиугольник и др.)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6376CA" w14:textId="77777777" w:rsidR="007C0394" w:rsidRDefault="007C0394">
            <w:pPr>
              <w:autoSpaceDE w:val="0"/>
              <w:autoSpaceDN w:val="0"/>
              <w:spacing w:before="88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0FE44" w14:textId="77777777" w:rsidR="007C0394" w:rsidRDefault="007C0394">
            <w:pPr>
              <w:autoSpaceDE w:val="0"/>
              <w:autoSpaceDN w:val="0"/>
              <w:spacing w:before="88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78392" w14:textId="77777777" w:rsidR="007C0394" w:rsidRDefault="007C0394">
            <w:pPr>
              <w:autoSpaceDE w:val="0"/>
              <w:autoSpaceDN w:val="0"/>
              <w:spacing w:before="88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3F3E18" w14:textId="3931FC52" w:rsidR="007C0394" w:rsidRDefault="007C0394">
            <w:pPr>
              <w:autoSpaceDE w:val="0"/>
              <w:autoSpaceDN w:val="0"/>
              <w:spacing w:before="88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E188E" w14:textId="77777777" w:rsidR="007C0394" w:rsidRPr="00AF77F8" w:rsidRDefault="007C0394">
            <w:pPr>
              <w:autoSpaceDE w:val="0"/>
              <w:autoSpaceDN w:val="0"/>
              <w:spacing w:before="88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14:paraId="05DAEFCA" w14:textId="77777777" w:rsidTr="002754C6">
        <w:trPr>
          <w:trHeight w:hRule="exact" w:val="90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21E778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30.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B994F9" w14:textId="77777777" w:rsidR="007C0394" w:rsidRPr="00AF77F8" w:rsidRDefault="007C0394">
            <w:pPr>
              <w:autoSpaceDE w:val="0"/>
              <w:autoSpaceDN w:val="0"/>
              <w:spacing w:before="82" w:after="0" w:line="262" w:lineRule="auto"/>
              <w:ind w:left="62" w:right="43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Решаем задачи Проверочная работа №2«Увеличение и уменьшение числа на 2»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94FF02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07C571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E7876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01CBD" w14:textId="4DA9A211" w:rsidR="007C0394" w:rsidRDefault="007C0394">
            <w:pPr>
              <w:autoSpaceDE w:val="0"/>
              <w:autoSpaceDN w:val="0"/>
              <w:spacing w:before="82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EB3848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2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7C0394" w:rsidRPr="002754C6" w14:paraId="5EB25603" w14:textId="77777777" w:rsidTr="002754C6">
        <w:trPr>
          <w:trHeight w:hRule="exact" w:val="158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DC364" w14:textId="77777777" w:rsidR="007C0394" w:rsidRDefault="007C0394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31.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DB735" w14:textId="77777777" w:rsidR="007C0394" w:rsidRPr="00AF77F8" w:rsidRDefault="007C0394">
            <w:pPr>
              <w:autoSpaceDE w:val="0"/>
              <w:autoSpaceDN w:val="0"/>
              <w:spacing w:before="88" w:after="0" w:line="230" w:lineRule="auto"/>
              <w:jc w:val="center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Чтение и запись чисел от нуля до двадцати.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A4AF6" w14:textId="77777777" w:rsidR="007C0394" w:rsidRDefault="007C0394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FAAFFC" w14:textId="77777777" w:rsidR="007C0394" w:rsidRDefault="007C0394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E309C" w14:textId="77777777" w:rsidR="007C0394" w:rsidRDefault="007C0394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DBB740" w14:textId="139B0661" w:rsidR="007C0394" w:rsidRDefault="007C0394">
            <w:pPr>
              <w:autoSpaceDE w:val="0"/>
              <w:autoSpaceDN w:val="0"/>
              <w:spacing w:before="88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11DF5B" w14:textId="77777777" w:rsidR="007C0394" w:rsidRPr="00AF77F8" w:rsidRDefault="007C0394">
            <w:pPr>
              <w:autoSpaceDE w:val="0"/>
              <w:autoSpaceDN w:val="0"/>
              <w:spacing w:before="88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14:paraId="472000F9" w14:textId="77777777" w:rsidTr="002754C6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A9484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32.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08D95" w14:textId="77777777" w:rsidR="007C0394" w:rsidRPr="00AF77F8" w:rsidRDefault="007C0394">
            <w:pPr>
              <w:autoSpaceDE w:val="0"/>
              <w:autoSpaceDN w:val="0"/>
              <w:spacing w:before="84" w:after="0" w:line="262" w:lineRule="auto"/>
              <w:ind w:left="62" w:right="43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Работаем с числами от одиннадцати до двадцати.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8449E6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13BBF2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E0004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36FC5" w14:textId="474C4998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3BC00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7C0394" w:rsidRPr="002754C6" w14:paraId="276833FB" w14:textId="77777777" w:rsidTr="002754C6">
        <w:trPr>
          <w:trHeight w:hRule="exact" w:val="158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23A68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33.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177B79" w14:textId="77777777" w:rsidR="007C0394" w:rsidRPr="00AF77F8" w:rsidRDefault="007C0394">
            <w:pPr>
              <w:autoSpaceDE w:val="0"/>
              <w:autoSpaceDN w:val="0"/>
              <w:spacing w:before="84" w:after="0" w:line="262" w:lineRule="auto"/>
              <w:ind w:left="62" w:right="43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Работаем с числами от одиннадцати до двадцати.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E8CD0A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0ECAAE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24B13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871E40" w14:textId="54B02874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A04AF4" w14:textId="77777777" w:rsidR="007C0394" w:rsidRPr="00AF77F8" w:rsidRDefault="007C0394">
            <w:pPr>
              <w:autoSpaceDE w:val="0"/>
              <w:autoSpaceDN w:val="0"/>
              <w:spacing w:before="84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14:paraId="14441DE5" w14:textId="77777777" w:rsidTr="002754C6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EE6A5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34.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032633" w14:textId="77777777" w:rsidR="007C0394" w:rsidRPr="00AF77F8" w:rsidRDefault="007C0394">
            <w:pPr>
              <w:autoSpaceDE w:val="0"/>
              <w:autoSpaceDN w:val="0"/>
              <w:spacing w:before="84" w:after="0" w:line="262" w:lineRule="auto"/>
              <w:ind w:left="62" w:right="100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Измеряем длину в сантиметрах и дециметрах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D5FB3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D2275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FA079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8BFDC0" w14:textId="050CDAFD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286A4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7C0394" w:rsidRPr="002754C6" w14:paraId="452EEA0C" w14:textId="77777777" w:rsidTr="002754C6">
        <w:trPr>
          <w:trHeight w:hRule="exact" w:val="156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B8547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35.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74B947" w14:textId="77777777" w:rsidR="007C0394" w:rsidRPr="00AF77F8" w:rsidRDefault="007C0394">
            <w:pPr>
              <w:autoSpaceDE w:val="0"/>
              <w:autoSpaceDN w:val="0"/>
              <w:spacing w:before="84" w:after="0" w:line="262" w:lineRule="auto"/>
              <w:ind w:left="62" w:right="100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Измеряем длину в сантиметрах и дециметрах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F4B361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2813C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748AFA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46ACA" w14:textId="5939BE27" w:rsidR="007C0394" w:rsidRPr="0063016A" w:rsidRDefault="007C0394">
            <w:pPr>
              <w:autoSpaceDE w:val="0"/>
              <w:autoSpaceDN w:val="0"/>
              <w:spacing w:before="84" w:after="0" w:line="233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1BCA6" w14:textId="77777777" w:rsidR="007C0394" w:rsidRPr="00AF77F8" w:rsidRDefault="007C0394">
            <w:pPr>
              <w:autoSpaceDE w:val="0"/>
              <w:autoSpaceDN w:val="0"/>
              <w:spacing w:before="84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</w:tbl>
    <w:p w14:paraId="33D59B9D" w14:textId="77777777" w:rsidR="008B4957" w:rsidRPr="00AF77F8" w:rsidRDefault="008B4957">
      <w:pPr>
        <w:autoSpaceDE w:val="0"/>
        <w:autoSpaceDN w:val="0"/>
        <w:spacing w:after="0" w:line="14" w:lineRule="exact"/>
        <w:rPr>
          <w:lang w:val="ru-RU"/>
        </w:rPr>
      </w:pPr>
    </w:p>
    <w:p w14:paraId="24BF93EE" w14:textId="77777777" w:rsidR="008B4957" w:rsidRPr="00AF77F8" w:rsidRDefault="008B4957">
      <w:pPr>
        <w:rPr>
          <w:lang w:val="ru-RU"/>
        </w:rPr>
        <w:sectPr w:rsidR="008B4957" w:rsidRPr="00AF77F8">
          <w:pgSz w:w="11900" w:h="16840"/>
          <w:pgMar w:top="284" w:right="556" w:bottom="530" w:left="652" w:header="720" w:footer="720" w:gutter="0"/>
          <w:cols w:space="720" w:equalWidth="0">
            <w:col w:w="10692" w:space="0"/>
          </w:cols>
          <w:docGrid w:linePitch="360"/>
        </w:sectPr>
      </w:pPr>
    </w:p>
    <w:p w14:paraId="649AC649" w14:textId="77777777" w:rsidR="008B4957" w:rsidRPr="00AF77F8" w:rsidRDefault="008B4957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066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8"/>
        <w:gridCol w:w="4052"/>
        <w:gridCol w:w="630"/>
        <w:gridCol w:w="1400"/>
        <w:gridCol w:w="1440"/>
        <w:gridCol w:w="1066"/>
        <w:gridCol w:w="1576"/>
      </w:tblGrid>
      <w:tr w:rsidR="007C0394" w14:paraId="14C4F677" w14:textId="77777777" w:rsidTr="002754C6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B5BA89" w14:textId="77777777" w:rsidR="007C0394" w:rsidRPr="0063016A" w:rsidRDefault="007C0394">
            <w:pPr>
              <w:autoSpaceDE w:val="0"/>
              <w:autoSpaceDN w:val="0"/>
              <w:spacing w:before="84" w:after="0" w:line="230" w:lineRule="auto"/>
              <w:ind w:left="62"/>
              <w:rPr>
                <w:lang w:val="ru-RU"/>
              </w:rPr>
            </w:pPr>
            <w:r w:rsidRPr="0063016A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36.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1CF57" w14:textId="77777777" w:rsidR="007C0394" w:rsidRPr="0063016A" w:rsidRDefault="007C0394">
            <w:pPr>
              <w:autoSpaceDE w:val="0"/>
              <w:autoSpaceDN w:val="0"/>
              <w:spacing w:before="84" w:after="0" w:line="230" w:lineRule="auto"/>
              <w:ind w:left="62"/>
              <w:rPr>
                <w:lang w:val="ru-RU"/>
              </w:rPr>
            </w:pPr>
            <w:r w:rsidRPr="0063016A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Составляем задачи.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C37F1" w14:textId="77777777" w:rsidR="007C0394" w:rsidRPr="0063016A" w:rsidRDefault="007C0394">
            <w:pPr>
              <w:autoSpaceDE w:val="0"/>
              <w:autoSpaceDN w:val="0"/>
              <w:spacing w:before="84" w:after="0" w:line="230" w:lineRule="auto"/>
              <w:ind w:left="62"/>
              <w:rPr>
                <w:lang w:val="ru-RU"/>
              </w:rPr>
            </w:pPr>
            <w:r w:rsidRPr="0063016A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ACB6E" w14:textId="77777777" w:rsidR="007C0394" w:rsidRPr="0063016A" w:rsidRDefault="007C0394">
            <w:pPr>
              <w:autoSpaceDE w:val="0"/>
              <w:autoSpaceDN w:val="0"/>
              <w:spacing w:before="84" w:after="0" w:line="230" w:lineRule="auto"/>
              <w:ind w:left="64"/>
              <w:rPr>
                <w:lang w:val="ru-RU"/>
              </w:rPr>
            </w:pPr>
            <w:r w:rsidRPr="0063016A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0.5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9AFB41" w14:textId="77777777" w:rsidR="007C0394" w:rsidRPr="0063016A" w:rsidRDefault="007C0394">
            <w:pPr>
              <w:autoSpaceDE w:val="0"/>
              <w:autoSpaceDN w:val="0"/>
              <w:spacing w:before="84" w:after="0" w:line="230" w:lineRule="auto"/>
              <w:ind w:left="62"/>
              <w:rPr>
                <w:lang w:val="ru-RU"/>
              </w:rPr>
            </w:pPr>
            <w:r w:rsidRPr="0063016A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59A3E" w14:textId="34477208" w:rsidR="007C0394" w:rsidRPr="0063016A" w:rsidRDefault="007C0394">
            <w:pPr>
              <w:autoSpaceDE w:val="0"/>
              <w:autoSpaceDN w:val="0"/>
              <w:spacing w:before="84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B2E1E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288"/>
            </w:pPr>
            <w:r w:rsidRPr="0063016A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Письменный </w:t>
            </w:r>
            <w:r w:rsidRPr="0063016A">
              <w:rPr>
                <w:lang w:val="ru-RU"/>
              </w:rPr>
              <w:tab/>
            </w:r>
            <w:proofErr w:type="spellStart"/>
            <w:r w:rsidRPr="0063016A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конт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;</w:t>
            </w:r>
          </w:p>
        </w:tc>
      </w:tr>
      <w:tr w:rsidR="007C0394" w:rsidRPr="002754C6" w14:paraId="6F8AAACA" w14:textId="77777777" w:rsidTr="002754C6">
        <w:trPr>
          <w:trHeight w:hRule="exact" w:val="158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2FE43B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37.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53A3B2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Составляем задачи.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BAB99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B2CE71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6B84B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8D6A8" w14:textId="05BE56CF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FDAD4" w14:textId="77777777" w:rsidR="007C0394" w:rsidRPr="00AF77F8" w:rsidRDefault="007C0394">
            <w:pPr>
              <w:autoSpaceDE w:val="0"/>
              <w:autoSpaceDN w:val="0"/>
              <w:spacing w:before="84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14:paraId="5F1C064C" w14:textId="77777777" w:rsidTr="002754C6">
        <w:trPr>
          <w:trHeight w:hRule="exact" w:val="100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C6F4EE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38.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F22E8" w14:textId="77777777" w:rsidR="007C0394" w:rsidRPr="00AF77F8" w:rsidRDefault="007C0394">
            <w:pPr>
              <w:autoSpaceDE w:val="0"/>
              <w:autoSpaceDN w:val="0"/>
              <w:spacing w:before="84" w:after="0" w:line="230" w:lineRule="auto"/>
              <w:ind w:left="6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Работаем с числами от 1 до 20.</w:t>
            </w:r>
          </w:p>
          <w:p w14:paraId="55DAECF4" w14:textId="77777777" w:rsidR="007C0394" w:rsidRPr="00AF77F8" w:rsidRDefault="007C0394">
            <w:pPr>
              <w:autoSpaceDE w:val="0"/>
              <w:autoSpaceDN w:val="0"/>
              <w:spacing w:before="62" w:after="0" w:line="262" w:lineRule="auto"/>
              <w:ind w:left="6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Проверочная работа №3 «Запись чисел от 11до 20»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14234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59E81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E9DFF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FFF19" w14:textId="7214FB8B" w:rsidR="007C0394" w:rsidRDefault="007C0394">
            <w:pPr>
              <w:autoSpaceDE w:val="0"/>
              <w:autoSpaceDN w:val="0"/>
              <w:spacing w:before="84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DA5C85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7C0394" w:rsidRPr="002754C6" w14:paraId="469BF54F" w14:textId="77777777" w:rsidTr="002754C6">
        <w:trPr>
          <w:trHeight w:hRule="exact" w:val="158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2A835A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39.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DE331" w14:textId="77777777" w:rsidR="007C0394" w:rsidRPr="00AF77F8" w:rsidRDefault="007C0394">
            <w:pPr>
              <w:autoSpaceDE w:val="0"/>
              <w:autoSpaceDN w:val="0"/>
              <w:spacing w:before="84" w:after="0" w:line="262" w:lineRule="auto"/>
              <w:ind w:left="6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Таблица умножения. Учимся выполнять умножение.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1C44A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41D88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7DAB4C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2141A0" w14:textId="2A02F41D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F67BF" w14:textId="77777777" w:rsidR="007C0394" w:rsidRPr="00AF77F8" w:rsidRDefault="007C0394">
            <w:pPr>
              <w:autoSpaceDE w:val="0"/>
              <w:autoSpaceDN w:val="0"/>
              <w:spacing w:before="84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:rsidRPr="002754C6" w14:paraId="4C19BA96" w14:textId="77777777" w:rsidTr="002754C6">
        <w:trPr>
          <w:trHeight w:hRule="exact" w:val="158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1EB941" w14:textId="77777777" w:rsidR="007C0394" w:rsidRDefault="007C0394">
            <w:pPr>
              <w:autoSpaceDE w:val="0"/>
              <w:autoSpaceDN w:val="0"/>
              <w:spacing w:before="88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40.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5DF7B" w14:textId="77777777" w:rsidR="007C0394" w:rsidRDefault="007C0394">
            <w:pPr>
              <w:autoSpaceDE w:val="0"/>
              <w:autoSpaceDN w:val="0"/>
              <w:spacing w:before="88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Учимся выполнять умножение.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4B6EF7" w14:textId="77777777" w:rsidR="007C0394" w:rsidRDefault="007C0394">
            <w:pPr>
              <w:autoSpaceDE w:val="0"/>
              <w:autoSpaceDN w:val="0"/>
              <w:spacing w:before="88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ECC82D" w14:textId="77777777" w:rsidR="007C0394" w:rsidRDefault="007C0394">
            <w:pPr>
              <w:autoSpaceDE w:val="0"/>
              <w:autoSpaceDN w:val="0"/>
              <w:spacing w:before="88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C86D5F" w14:textId="77777777" w:rsidR="007C0394" w:rsidRDefault="007C0394">
            <w:pPr>
              <w:autoSpaceDE w:val="0"/>
              <w:autoSpaceDN w:val="0"/>
              <w:spacing w:before="88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89547" w14:textId="4E5BD6AC" w:rsidR="007C0394" w:rsidRDefault="007C0394">
            <w:pPr>
              <w:autoSpaceDE w:val="0"/>
              <w:autoSpaceDN w:val="0"/>
              <w:spacing w:before="88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38E60" w14:textId="77777777" w:rsidR="007C0394" w:rsidRPr="00AF77F8" w:rsidRDefault="007C0394">
            <w:pPr>
              <w:autoSpaceDE w:val="0"/>
              <w:autoSpaceDN w:val="0"/>
              <w:spacing w:before="88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14:paraId="693F7E3E" w14:textId="77777777" w:rsidTr="002754C6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7F1CD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41.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3F43A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Составляем и решаем задачи.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DD3C19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75B8F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603392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751D7" w14:textId="6D778818" w:rsidR="007C0394" w:rsidRDefault="007C0394">
            <w:pPr>
              <w:autoSpaceDE w:val="0"/>
              <w:autoSpaceDN w:val="0"/>
              <w:spacing w:before="82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B6ADE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2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7C0394" w14:paraId="3F16F16E" w14:textId="77777777" w:rsidTr="002754C6">
        <w:trPr>
          <w:trHeight w:hRule="exact" w:val="71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DB082F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42.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D5CFFC" w14:textId="77777777" w:rsidR="007C0394" w:rsidRPr="00AF77F8" w:rsidRDefault="007C0394">
            <w:pPr>
              <w:autoSpaceDE w:val="0"/>
              <w:autoSpaceDN w:val="0"/>
              <w:spacing w:before="84" w:after="0" w:line="233" w:lineRule="auto"/>
              <w:ind w:left="6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Работаем с числами от 1 до 20.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98D960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D8281E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7E47D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0.25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53DDD" w14:textId="1DACF1CA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338CD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7C0394" w14:paraId="2170E788" w14:textId="77777777" w:rsidTr="002754C6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38E472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43.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0E14D" w14:textId="77777777" w:rsidR="007C0394" w:rsidRPr="00AF77F8" w:rsidRDefault="007C0394">
            <w:pPr>
              <w:autoSpaceDE w:val="0"/>
              <w:autoSpaceDN w:val="0"/>
              <w:spacing w:before="82" w:after="0" w:line="262" w:lineRule="auto"/>
              <w:ind w:left="62" w:right="43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Работаем с числами от 1 до 20.  Тест по теме «Числа от 1 до 20».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F0126E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FFB611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8752F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438BC" w14:textId="0EC4899C" w:rsidR="007C0394" w:rsidRDefault="007C0394">
            <w:pPr>
              <w:autoSpaceDE w:val="0"/>
              <w:autoSpaceDN w:val="0"/>
              <w:spacing w:before="82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F141A9" w14:textId="77777777" w:rsidR="007C0394" w:rsidRDefault="007C0394">
            <w:pPr>
              <w:autoSpaceDE w:val="0"/>
              <w:autoSpaceDN w:val="0"/>
              <w:spacing w:before="82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Тестирование;</w:t>
            </w:r>
          </w:p>
        </w:tc>
      </w:tr>
      <w:tr w:rsidR="007C0394" w:rsidRPr="002754C6" w14:paraId="441FE5E2" w14:textId="77777777" w:rsidTr="002754C6">
        <w:trPr>
          <w:trHeight w:hRule="exact" w:val="158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6F1F0E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44.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71CF9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11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Умножаем числа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EF61D7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891F5D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51DB5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D195EE" w14:textId="24DFD421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71719A" w14:textId="77777777" w:rsidR="007C0394" w:rsidRPr="00AF77F8" w:rsidRDefault="007C0394">
            <w:pPr>
              <w:autoSpaceDE w:val="0"/>
              <w:autoSpaceDN w:val="0"/>
              <w:spacing w:before="84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14:paraId="30C59CAC" w14:textId="77777777" w:rsidTr="002754C6">
        <w:trPr>
          <w:trHeight w:hRule="exact" w:val="71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C2DDC7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45.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2EA7E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Умножаем числа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AABD63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306218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0188B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0.25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2A8700" w14:textId="1DA34888" w:rsidR="007C0394" w:rsidRDefault="007C0394">
            <w:pPr>
              <w:autoSpaceDE w:val="0"/>
              <w:autoSpaceDN w:val="0"/>
              <w:spacing w:before="86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A0A9B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6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7C0394" w14:paraId="7DE7460D" w14:textId="77777777" w:rsidTr="002754C6">
        <w:trPr>
          <w:trHeight w:hRule="exact" w:val="42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84D73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46.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5FFBE2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Решаем задачи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4EF567" w14:textId="649C69F8" w:rsidR="007C0394" w:rsidRPr="002754C6" w:rsidRDefault="002754C6">
            <w:pPr>
              <w:autoSpaceDE w:val="0"/>
              <w:autoSpaceDN w:val="0"/>
              <w:spacing w:before="84" w:after="0" w:line="233" w:lineRule="auto"/>
              <w:ind w:left="6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94444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CA200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F7D72" w14:textId="1C223EE8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C2EAB" w14:textId="77777777" w:rsidR="007C0394" w:rsidRDefault="007C0394">
            <w:pPr>
              <w:autoSpaceDE w:val="0"/>
              <w:autoSpaceDN w:val="0"/>
              <w:spacing w:before="8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Устный опрос;</w:t>
            </w:r>
          </w:p>
        </w:tc>
      </w:tr>
      <w:tr w:rsidR="007C0394" w14:paraId="225D8F15" w14:textId="77777777" w:rsidTr="002754C6">
        <w:trPr>
          <w:trHeight w:hRule="exact" w:val="129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75FE1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47.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A5F7A7" w14:textId="77777777" w:rsidR="007C0394" w:rsidRDefault="007C0394">
            <w:pPr>
              <w:autoSpaceDE w:val="0"/>
              <w:autoSpaceDN w:val="0"/>
              <w:spacing w:before="86" w:after="0"/>
              <w:ind w:left="62"/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Проверяем, верно ли что... Построение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простейших выражений с помощью </w:t>
            </w:r>
            <w:r w:rsidRPr="00AF77F8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логических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связок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слов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верно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неверно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что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…» )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истинность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утверждений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1AB55B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C4F48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A5439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DEB18" w14:textId="68D41848" w:rsidR="007C0394" w:rsidRDefault="007C0394">
            <w:pPr>
              <w:autoSpaceDE w:val="0"/>
              <w:autoSpaceDN w:val="0"/>
              <w:spacing w:before="86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A0D022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6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7C0394" w:rsidRPr="002754C6" w14:paraId="498CA560" w14:textId="77777777" w:rsidTr="002754C6">
        <w:trPr>
          <w:trHeight w:hRule="exact" w:val="156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46CD3A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48.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C178B" w14:textId="77777777" w:rsidR="007C0394" w:rsidRPr="00AF77F8" w:rsidRDefault="007C0394">
            <w:pPr>
              <w:autoSpaceDE w:val="0"/>
              <w:autoSpaceDN w:val="0"/>
              <w:spacing w:before="84" w:after="0" w:line="262" w:lineRule="auto"/>
              <w:ind w:left="62" w:right="144"/>
              <w:rPr>
                <w:lang w:val="ru-RU"/>
              </w:rPr>
            </w:pPr>
            <w:bookmarkStart w:id="0" w:name="_GoBack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Деление. Названия компонентов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арифметических действий, знаки действий</w:t>
            </w:r>
            <w:bookmarkEnd w:id="0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FF182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0E30A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2D62A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EF9CC" w14:textId="2BB45F5E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720091" w14:textId="77777777" w:rsidR="007C0394" w:rsidRPr="00AF77F8" w:rsidRDefault="007C0394">
            <w:pPr>
              <w:autoSpaceDE w:val="0"/>
              <w:autoSpaceDN w:val="0"/>
              <w:spacing w:before="84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</w:tbl>
    <w:p w14:paraId="33B12087" w14:textId="77777777" w:rsidR="008B4957" w:rsidRPr="00AF77F8" w:rsidRDefault="008B4957">
      <w:pPr>
        <w:autoSpaceDE w:val="0"/>
        <w:autoSpaceDN w:val="0"/>
        <w:spacing w:after="0" w:line="14" w:lineRule="exact"/>
        <w:rPr>
          <w:lang w:val="ru-RU"/>
        </w:rPr>
      </w:pPr>
    </w:p>
    <w:p w14:paraId="2D39ADEA" w14:textId="77777777" w:rsidR="008B4957" w:rsidRPr="00AF77F8" w:rsidRDefault="008B4957">
      <w:pPr>
        <w:rPr>
          <w:lang w:val="ru-RU"/>
        </w:rPr>
        <w:sectPr w:rsidR="008B4957" w:rsidRPr="00AF77F8">
          <w:pgSz w:w="11900" w:h="16840"/>
          <w:pgMar w:top="284" w:right="556" w:bottom="1018" w:left="652" w:header="720" w:footer="720" w:gutter="0"/>
          <w:cols w:space="720" w:equalWidth="0">
            <w:col w:w="10692" w:space="0"/>
          </w:cols>
          <w:docGrid w:linePitch="360"/>
        </w:sectPr>
      </w:pPr>
    </w:p>
    <w:p w14:paraId="18D1BFCE" w14:textId="77777777" w:rsidR="008B4957" w:rsidRPr="00AF77F8" w:rsidRDefault="008B4957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066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8"/>
        <w:gridCol w:w="4052"/>
        <w:gridCol w:w="630"/>
        <w:gridCol w:w="1400"/>
        <w:gridCol w:w="1440"/>
        <w:gridCol w:w="1066"/>
        <w:gridCol w:w="1576"/>
      </w:tblGrid>
      <w:tr w:rsidR="007C0394" w:rsidRPr="002754C6" w14:paraId="410E8ED1" w14:textId="77777777" w:rsidTr="002754C6">
        <w:trPr>
          <w:trHeight w:hRule="exact" w:val="158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B7F47D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49.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2B3128" w14:textId="77777777" w:rsidR="007C0394" w:rsidRPr="00AF77F8" w:rsidRDefault="007C0394">
            <w:pPr>
              <w:autoSpaceDE w:val="0"/>
              <w:autoSpaceDN w:val="0"/>
              <w:spacing w:before="84" w:after="0" w:line="262" w:lineRule="auto"/>
              <w:ind w:left="6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Учимся выполнять деление Делим числа. Делим числа на равные части.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9ABE4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413EF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D83F3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CBF019" w14:textId="3138E7F1" w:rsidR="007C0394" w:rsidRDefault="007C0394">
            <w:pPr>
              <w:autoSpaceDE w:val="0"/>
              <w:autoSpaceDN w:val="0"/>
              <w:spacing w:before="84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C6BB5B" w14:textId="77777777" w:rsidR="007C0394" w:rsidRPr="00AF77F8" w:rsidRDefault="007C0394">
            <w:pPr>
              <w:autoSpaceDE w:val="0"/>
              <w:autoSpaceDN w:val="0"/>
              <w:spacing w:before="84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:rsidRPr="008C4DFE" w14:paraId="2612AF52" w14:textId="77777777" w:rsidTr="002754C6">
        <w:trPr>
          <w:trHeight w:hRule="exact" w:val="129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89AC09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50.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9B361" w14:textId="77777777" w:rsidR="007C0394" w:rsidRPr="00AF77F8" w:rsidRDefault="007C0394">
            <w:pPr>
              <w:autoSpaceDE w:val="0"/>
              <w:autoSpaceDN w:val="0"/>
              <w:spacing w:before="86" w:after="0" w:line="262" w:lineRule="auto"/>
              <w:ind w:left="6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Учимся выполнять деление Делим числа. Делим числа на равные части.</w:t>
            </w:r>
          </w:p>
          <w:p w14:paraId="05836F7A" w14:textId="77777777" w:rsidR="007C0394" w:rsidRPr="00AF77F8" w:rsidRDefault="007C0394">
            <w:pPr>
              <w:autoSpaceDE w:val="0"/>
              <w:autoSpaceDN w:val="0"/>
              <w:spacing w:before="60" w:after="0" w:line="262" w:lineRule="auto"/>
              <w:ind w:left="6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Проверочная работа № 4 «Числа от 1 до 20»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849A1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D62B5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07C96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088799" w14:textId="6F26CCE2" w:rsidR="007C0394" w:rsidRPr="008C4DFE" w:rsidRDefault="007C0394">
            <w:pPr>
              <w:autoSpaceDE w:val="0"/>
              <w:autoSpaceDN w:val="0"/>
              <w:spacing w:before="86" w:after="0" w:line="233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6AACA" w14:textId="77777777" w:rsidR="007C0394" w:rsidRPr="008C4DFE" w:rsidRDefault="007C0394">
            <w:pPr>
              <w:tabs>
                <w:tab w:val="left" w:pos="134"/>
              </w:tabs>
              <w:autoSpaceDE w:val="0"/>
              <w:autoSpaceDN w:val="0"/>
              <w:spacing w:before="86" w:after="0" w:line="262" w:lineRule="auto"/>
              <w:ind w:right="288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Письменный </w:t>
            </w:r>
            <w:r w:rsidRPr="008C4DFE">
              <w:rPr>
                <w:lang w:val="ru-RU"/>
              </w:rPr>
              <w:tab/>
            </w: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контроль;</w:t>
            </w:r>
          </w:p>
        </w:tc>
      </w:tr>
      <w:tr w:rsidR="007C0394" w:rsidRPr="002754C6" w14:paraId="2D575AA8" w14:textId="77777777" w:rsidTr="002754C6">
        <w:trPr>
          <w:trHeight w:hRule="exact" w:val="170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DCAF83" w14:textId="77777777" w:rsidR="007C0394" w:rsidRPr="008C4DFE" w:rsidRDefault="007C0394">
            <w:pPr>
              <w:autoSpaceDE w:val="0"/>
              <w:autoSpaceDN w:val="0"/>
              <w:spacing w:before="84" w:after="0" w:line="233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51.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5FC72" w14:textId="77777777" w:rsidR="007C0394" w:rsidRPr="008C4DFE" w:rsidRDefault="007C0394">
            <w:pPr>
              <w:autoSpaceDE w:val="0"/>
              <w:autoSpaceDN w:val="0"/>
              <w:spacing w:before="84" w:after="0" w:line="233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Сравниваем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282AD" w14:textId="77777777" w:rsidR="007C0394" w:rsidRPr="008C4DFE" w:rsidRDefault="007C0394">
            <w:pPr>
              <w:autoSpaceDE w:val="0"/>
              <w:autoSpaceDN w:val="0"/>
              <w:spacing w:before="84" w:after="0" w:line="233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8BD1A2" w14:textId="77777777" w:rsidR="007C0394" w:rsidRPr="008C4DFE" w:rsidRDefault="007C0394">
            <w:pPr>
              <w:autoSpaceDE w:val="0"/>
              <w:autoSpaceDN w:val="0"/>
              <w:spacing w:before="84" w:after="0" w:line="233" w:lineRule="auto"/>
              <w:ind w:left="64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602D4" w14:textId="77777777" w:rsidR="007C0394" w:rsidRPr="008C4DFE" w:rsidRDefault="007C0394">
            <w:pPr>
              <w:autoSpaceDE w:val="0"/>
              <w:autoSpaceDN w:val="0"/>
              <w:spacing w:before="84" w:after="0" w:line="233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743B9" w14:textId="3E8EED1E" w:rsidR="007C0394" w:rsidRPr="008C4DFE" w:rsidRDefault="007C0394">
            <w:pPr>
              <w:autoSpaceDE w:val="0"/>
              <w:autoSpaceDN w:val="0"/>
              <w:spacing w:before="84" w:after="0" w:line="233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4DFFB3" w14:textId="77777777" w:rsidR="007C0394" w:rsidRPr="00AF77F8" w:rsidRDefault="007C0394">
            <w:pPr>
              <w:autoSpaceDE w:val="0"/>
              <w:autoSpaceDN w:val="0"/>
              <w:spacing w:before="84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:rsidRPr="008C4DFE" w14:paraId="77C691ED" w14:textId="77777777" w:rsidTr="002754C6">
        <w:trPr>
          <w:trHeight w:hRule="exact" w:val="71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3DB6B3" w14:textId="77777777" w:rsidR="007C0394" w:rsidRPr="008C4DFE" w:rsidRDefault="007C0394">
            <w:pPr>
              <w:autoSpaceDE w:val="0"/>
              <w:autoSpaceDN w:val="0"/>
              <w:spacing w:before="88" w:after="0" w:line="230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52.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96B86F" w14:textId="77777777" w:rsidR="007C0394" w:rsidRDefault="007C0394">
            <w:pPr>
              <w:autoSpaceDE w:val="0"/>
              <w:autoSpaceDN w:val="0"/>
              <w:spacing w:before="88" w:after="0" w:line="230" w:lineRule="auto"/>
              <w:ind w:left="62"/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Ра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ботаем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числами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2E5823" w14:textId="77777777" w:rsidR="007C0394" w:rsidRDefault="007C0394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7FA13" w14:textId="77777777" w:rsidR="007C0394" w:rsidRDefault="007C0394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1900E" w14:textId="77777777" w:rsidR="007C0394" w:rsidRDefault="007C0394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0.25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04B2B" w14:textId="4EE47E3E" w:rsidR="007C0394" w:rsidRPr="008C4DFE" w:rsidRDefault="007C0394">
            <w:pPr>
              <w:autoSpaceDE w:val="0"/>
              <w:autoSpaceDN w:val="0"/>
              <w:spacing w:before="8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90818B" w14:textId="77777777" w:rsidR="007C0394" w:rsidRPr="008C4DFE" w:rsidRDefault="007C0394">
            <w:pPr>
              <w:tabs>
                <w:tab w:val="left" w:pos="134"/>
              </w:tabs>
              <w:autoSpaceDE w:val="0"/>
              <w:autoSpaceDN w:val="0"/>
              <w:spacing w:before="88" w:after="0" w:line="262" w:lineRule="auto"/>
              <w:ind w:right="144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Практическая </w:t>
            </w:r>
            <w:r w:rsidRPr="008C4DFE">
              <w:rPr>
                <w:lang w:val="ru-RU"/>
              </w:rPr>
              <w:tab/>
            </w: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работа;</w:t>
            </w:r>
          </w:p>
        </w:tc>
      </w:tr>
      <w:tr w:rsidR="007C0394" w:rsidRPr="002754C6" w14:paraId="71137A0D" w14:textId="77777777" w:rsidTr="002754C6">
        <w:trPr>
          <w:trHeight w:hRule="exact" w:val="158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92889" w14:textId="77777777" w:rsidR="007C0394" w:rsidRPr="008C4DFE" w:rsidRDefault="007C0394">
            <w:pPr>
              <w:autoSpaceDE w:val="0"/>
              <w:autoSpaceDN w:val="0"/>
              <w:spacing w:before="82" w:after="0" w:line="233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53.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F4D7EE" w14:textId="77777777" w:rsidR="007C0394" w:rsidRPr="00AF77F8" w:rsidRDefault="007C0394">
            <w:pPr>
              <w:autoSpaceDE w:val="0"/>
              <w:autoSpaceDN w:val="0"/>
              <w:spacing w:before="82" w:after="0" w:line="233" w:lineRule="auto"/>
              <w:ind w:left="6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Работаем с числами второго десятка.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C75DD" w14:textId="77777777" w:rsidR="007C0394" w:rsidRPr="008C4DFE" w:rsidRDefault="007C0394">
            <w:pPr>
              <w:autoSpaceDE w:val="0"/>
              <w:autoSpaceDN w:val="0"/>
              <w:spacing w:before="82" w:after="0" w:line="233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12862A" w14:textId="77777777" w:rsidR="007C0394" w:rsidRPr="008C4DFE" w:rsidRDefault="007C0394">
            <w:pPr>
              <w:autoSpaceDE w:val="0"/>
              <w:autoSpaceDN w:val="0"/>
              <w:spacing w:before="82" w:after="0" w:line="233" w:lineRule="auto"/>
              <w:ind w:left="64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B1C743" w14:textId="77777777" w:rsidR="007C0394" w:rsidRPr="008C4DFE" w:rsidRDefault="007C0394">
            <w:pPr>
              <w:autoSpaceDE w:val="0"/>
              <w:autoSpaceDN w:val="0"/>
              <w:spacing w:before="82" w:after="0" w:line="233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60C2F" w14:textId="2ECBF35B" w:rsidR="007C0394" w:rsidRPr="008C4DFE" w:rsidRDefault="007C0394">
            <w:pPr>
              <w:autoSpaceDE w:val="0"/>
              <w:autoSpaceDN w:val="0"/>
              <w:spacing w:before="82" w:after="0" w:line="233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7E65C8" w14:textId="77777777" w:rsidR="007C0394" w:rsidRPr="00AF77F8" w:rsidRDefault="007C0394">
            <w:pPr>
              <w:autoSpaceDE w:val="0"/>
              <w:autoSpaceDN w:val="0"/>
              <w:spacing w:before="82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:rsidRPr="008C4DFE" w14:paraId="5180EFC7" w14:textId="77777777" w:rsidTr="002754C6">
        <w:trPr>
          <w:trHeight w:hRule="exact" w:val="71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3E411B" w14:textId="77777777" w:rsidR="007C0394" w:rsidRDefault="007C0394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54.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54705D" w14:textId="77777777" w:rsidR="007C0394" w:rsidRPr="00AF77F8" w:rsidRDefault="007C0394">
            <w:pPr>
              <w:autoSpaceDE w:val="0"/>
              <w:autoSpaceDN w:val="0"/>
              <w:spacing w:before="88" w:after="0" w:line="230" w:lineRule="auto"/>
              <w:ind w:left="6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Работаем с числами второго десятка.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678B89" w14:textId="77777777" w:rsidR="007C0394" w:rsidRDefault="007C0394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0C1E4" w14:textId="77777777" w:rsidR="007C0394" w:rsidRDefault="007C0394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B075E" w14:textId="77777777" w:rsidR="007C0394" w:rsidRDefault="007C0394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68A94" w14:textId="6143B3F0" w:rsidR="007C0394" w:rsidRPr="008C4DFE" w:rsidRDefault="007C0394">
            <w:pPr>
              <w:autoSpaceDE w:val="0"/>
              <w:autoSpaceDN w:val="0"/>
              <w:spacing w:before="8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0EF2AF" w14:textId="77777777" w:rsidR="007C0394" w:rsidRPr="008C4DFE" w:rsidRDefault="007C0394">
            <w:pPr>
              <w:tabs>
                <w:tab w:val="left" w:pos="134"/>
              </w:tabs>
              <w:autoSpaceDE w:val="0"/>
              <w:autoSpaceDN w:val="0"/>
              <w:spacing w:before="88" w:after="0" w:line="262" w:lineRule="auto"/>
              <w:ind w:right="288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Письменный </w:t>
            </w:r>
            <w:r w:rsidRPr="008C4DFE">
              <w:rPr>
                <w:lang w:val="ru-RU"/>
              </w:rPr>
              <w:tab/>
            </w: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контроль;</w:t>
            </w:r>
          </w:p>
        </w:tc>
      </w:tr>
      <w:tr w:rsidR="007C0394" w:rsidRPr="002754C6" w14:paraId="27969447" w14:textId="77777777" w:rsidTr="002754C6">
        <w:trPr>
          <w:trHeight w:hRule="exact" w:val="158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7B8BB8" w14:textId="77777777" w:rsidR="007C0394" w:rsidRPr="008C4DFE" w:rsidRDefault="007C0394">
            <w:pPr>
              <w:autoSpaceDE w:val="0"/>
              <w:autoSpaceDN w:val="0"/>
              <w:spacing w:before="82" w:after="0" w:line="233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55.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BF74C" w14:textId="77777777" w:rsidR="007C0394" w:rsidRPr="008C4DFE" w:rsidRDefault="007C0394">
            <w:pPr>
              <w:autoSpaceDE w:val="0"/>
              <w:autoSpaceDN w:val="0"/>
              <w:spacing w:before="82" w:after="0" w:line="233" w:lineRule="auto"/>
              <w:ind w:left="478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Решаем задачи.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AF633" w14:textId="77777777" w:rsidR="007C0394" w:rsidRPr="008C4DFE" w:rsidRDefault="007C0394">
            <w:pPr>
              <w:autoSpaceDE w:val="0"/>
              <w:autoSpaceDN w:val="0"/>
              <w:spacing w:before="82" w:after="0" w:line="233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3E955" w14:textId="77777777" w:rsidR="007C0394" w:rsidRPr="008C4DFE" w:rsidRDefault="007C0394">
            <w:pPr>
              <w:autoSpaceDE w:val="0"/>
              <w:autoSpaceDN w:val="0"/>
              <w:spacing w:before="82" w:after="0" w:line="233" w:lineRule="auto"/>
              <w:ind w:left="64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1B1D73" w14:textId="77777777" w:rsidR="007C0394" w:rsidRPr="008C4DFE" w:rsidRDefault="007C0394">
            <w:pPr>
              <w:autoSpaceDE w:val="0"/>
              <w:autoSpaceDN w:val="0"/>
              <w:spacing w:before="82" w:after="0" w:line="233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587C3" w14:textId="7D5ADBC5" w:rsidR="007C0394" w:rsidRPr="008C4DFE" w:rsidRDefault="007C0394">
            <w:pPr>
              <w:autoSpaceDE w:val="0"/>
              <w:autoSpaceDN w:val="0"/>
              <w:spacing w:before="82" w:after="0" w:line="233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62C84" w14:textId="77777777" w:rsidR="007C0394" w:rsidRPr="00AF77F8" w:rsidRDefault="007C0394">
            <w:pPr>
              <w:autoSpaceDE w:val="0"/>
              <w:autoSpaceDN w:val="0"/>
              <w:spacing w:before="82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14:paraId="436A0882" w14:textId="77777777" w:rsidTr="002754C6">
        <w:trPr>
          <w:trHeight w:hRule="exact" w:val="71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C336D7" w14:textId="77777777" w:rsidR="007C0394" w:rsidRPr="008C4DFE" w:rsidRDefault="007C0394">
            <w:pPr>
              <w:autoSpaceDE w:val="0"/>
              <w:autoSpaceDN w:val="0"/>
              <w:spacing w:before="88" w:after="0" w:line="233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56.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BC826" w14:textId="77777777" w:rsidR="007C0394" w:rsidRPr="008C4DFE" w:rsidRDefault="007C0394">
            <w:pPr>
              <w:autoSpaceDE w:val="0"/>
              <w:autoSpaceDN w:val="0"/>
              <w:spacing w:before="88" w:after="0" w:line="233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Складываем и вычитаем числа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DA1ED1" w14:textId="77777777" w:rsidR="007C0394" w:rsidRPr="008C4DFE" w:rsidRDefault="007C0394">
            <w:pPr>
              <w:autoSpaceDE w:val="0"/>
              <w:autoSpaceDN w:val="0"/>
              <w:spacing w:before="88" w:after="0" w:line="233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CF690" w14:textId="77777777" w:rsidR="007C0394" w:rsidRPr="008C4DFE" w:rsidRDefault="007C0394">
            <w:pPr>
              <w:autoSpaceDE w:val="0"/>
              <w:autoSpaceDN w:val="0"/>
              <w:spacing w:before="88" w:after="0" w:line="233" w:lineRule="auto"/>
              <w:ind w:left="64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EBECD1" w14:textId="77777777" w:rsidR="007C0394" w:rsidRPr="008C4DFE" w:rsidRDefault="007C0394">
            <w:pPr>
              <w:autoSpaceDE w:val="0"/>
              <w:autoSpaceDN w:val="0"/>
              <w:spacing w:before="88" w:after="0" w:line="233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90D75" w14:textId="3D2BF83D" w:rsidR="007C0394" w:rsidRPr="008C4DFE" w:rsidRDefault="007C0394">
            <w:pPr>
              <w:autoSpaceDE w:val="0"/>
              <w:autoSpaceDN w:val="0"/>
              <w:spacing w:before="88" w:after="0" w:line="233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5FAF9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8" w:after="0" w:line="262" w:lineRule="auto"/>
              <w:ind w:right="288"/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Письменный </w:t>
            </w:r>
            <w:r w:rsidRPr="008C4DFE">
              <w:rPr>
                <w:lang w:val="ru-RU"/>
              </w:rP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;</w:t>
            </w:r>
          </w:p>
        </w:tc>
      </w:tr>
      <w:tr w:rsidR="007C0394" w:rsidRPr="002754C6" w14:paraId="34C89882" w14:textId="77777777" w:rsidTr="002754C6">
        <w:trPr>
          <w:trHeight w:hRule="exact" w:val="187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D54C33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57.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D92CB9" w14:textId="77777777" w:rsidR="007C0394" w:rsidRPr="00AF77F8" w:rsidRDefault="007C0394">
            <w:pPr>
              <w:autoSpaceDE w:val="0"/>
              <w:autoSpaceDN w:val="0"/>
              <w:spacing w:before="86" w:after="0" w:line="262" w:lineRule="auto"/>
              <w:ind w:left="62" w:right="576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Составление примеров на сложение и вычитание.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959A23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6FDF7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9D0FB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232EBC" w14:textId="5ADF16F9" w:rsidR="007C0394" w:rsidRPr="008C4DFE" w:rsidRDefault="007C0394">
            <w:pPr>
              <w:autoSpaceDE w:val="0"/>
              <w:autoSpaceDN w:val="0"/>
              <w:spacing w:before="86" w:after="0" w:line="233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4BE62" w14:textId="77777777" w:rsidR="007C0394" w:rsidRPr="00AF77F8" w:rsidRDefault="007C0394">
            <w:pPr>
              <w:autoSpaceDE w:val="0"/>
              <w:autoSpaceDN w:val="0"/>
              <w:spacing w:before="86" w:after="0" w:line="283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:rsidRPr="002754C6" w14:paraId="6A6BAFC4" w14:textId="77777777" w:rsidTr="002754C6">
        <w:trPr>
          <w:trHeight w:hRule="exact" w:val="187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F8414" w14:textId="77777777" w:rsidR="007C0394" w:rsidRPr="008C4DFE" w:rsidRDefault="007C0394">
            <w:pPr>
              <w:autoSpaceDE w:val="0"/>
              <w:autoSpaceDN w:val="0"/>
              <w:spacing w:before="84" w:after="0" w:line="233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58.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AA65E" w14:textId="77777777" w:rsidR="007C0394" w:rsidRPr="008C4DFE" w:rsidRDefault="007C0394">
            <w:pPr>
              <w:autoSpaceDE w:val="0"/>
              <w:autoSpaceDN w:val="0"/>
              <w:spacing w:before="84" w:after="0" w:line="233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Умножение и деление чисел.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5D3958" w14:textId="77777777" w:rsidR="007C0394" w:rsidRPr="008C4DFE" w:rsidRDefault="007C0394">
            <w:pPr>
              <w:autoSpaceDE w:val="0"/>
              <w:autoSpaceDN w:val="0"/>
              <w:spacing w:before="84" w:after="0" w:line="233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DAC9A" w14:textId="77777777" w:rsidR="007C0394" w:rsidRPr="008C4DFE" w:rsidRDefault="007C0394">
            <w:pPr>
              <w:autoSpaceDE w:val="0"/>
              <w:autoSpaceDN w:val="0"/>
              <w:spacing w:before="84" w:after="0" w:line="233" w:lineRule="auto"/>
              <w:ind w:left="64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835C4B" w14:textId="77777777" w:rsidR="007C0394" w:rsidRPr="008C4DFE" w:rsidRDefault="007C0394">
            <w:pPr>
              <w:autoSpaceDE w:val="0"/>
              <w:autoSpaceDN w:val="0"/>
              <w:spacing w:before="84" w:after="0" w:line="233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78ACF9" w14:textId="3B812DFE" w:rsidR="007C0394" w:rsidRPr="008C4DFE" w:rsidRDefault="007C0394">
            <w:pPr>
              <w:autoSpaceDE w:val="0"/>
              <w:autoSpaceDN w:val="0"/>
              <w:spacing w:before="84" w:after="0" w:line="233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908C85" w14:textId="77777777" w:rsidR="007C0394" w:rsidRPr="00AF77F8" w:rsidRDefault="007C0394">
            <w:pPr>
              <w:autoSpaceDE w:val="0"/>
              <w:autoSpaceDN w:val="0"/>
              <w:spacing w:before="84" w:after="0" w:line="283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:rsidRPr="002754C6" w14:paraId="59AB4601" w14:textId="77777777" w:rsidTr="002754C6">
        <w:trPr>
          <w:trHeight w:hRule="exact" w:val="185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2F028" w14:textId="77777777" w:rsidR="007C0394" w:rsidRDefault="007C0394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59.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041555" w14:textId="77777777" w:rsidR="007C0394" w:rsidRPr="00AF77F8" w:rsidRDefault="007C0394">
            <w:pPr>
              <w:autoSpaceDE w:val="0"/>
              <w:autoSpaceDN w:val="0"/>
              <w:spacing w:before="86" w:after="0" w:line="230" w:lineRule="auto"/>
              <w:ind w:left="6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Решаем задачи разными способами.</w:t>
            </w:r>
          </w:p>
          <w:p w14:paraId="2EB33FD0" w14:textId="77777777" w:rsidR="007C0394" w:rsidRPr="00AF77F8" w:rsidRDefault="007C0394">
            <w:pPr>
              <w:autoSpaceDE w:val="0"/>
              <w:autoSpaceDN w:val="0"/>
              <w:spacing w:before="62" w:after="0" w:line="230" w:lineRule="auto"/>
              <w:ind w:left="6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Проверочная работа №5 «Решение задач»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3D18D" w14:textId="77777777" w:rsidR="007C0394" w:rsidRDefault="007C0394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AD08A" w14:textId="77777777" w:rsidR="007C0394" w:rsidRDefault="007C0394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EE818" w14:textId="77777777" w:rsidR="007C0394" w:rsidRDefault="007C0394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EAAFC5" w14:textId="65CE3373" w:rsidR="007C0394" w:rsidRPr="008C4DFE" w:rsidRDefault="007C0394">
            <w:pPr>
              <w:autoSpaceDE w:val="0"/>
              <w:autoSpaceDN w:val="0"/>
              <w:spacing w:before="86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65EFBF" w14:textId="77777777" w:rsidR="007C0394" w:rsidRPr="00AF77F8" w:rsidRDefault="007C0394">
            <w:pPr>
              <w:autoSpaceDE w:val="0"/>
              <w:autoSpaceDN w:val="0"/>
              <w:spacing w:before="86" w:after="0" w:line="283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</w:tbl>
    <w:p w14:paraId="1AA9897B" w14:textId="77777777" w:rsidR="008B4957" w:rsidRPr="00AF77F8" w:rsidRDefault="008B4957">
      <w:pPr>
        <w:autoSpaceDE w:val="0"/>
        <w:autoSpaceDN w:val="0"/>
        <w:spacing w:after="0" w:line="14" w:lineRule="exact"/>
        <w:rPr>
          <w:lang w:val="ru-RU"/>
        </w:rPr>
      </w:pPr>
    </w:p>
    <w:p w14:paraId="750BE37C" w14:textId="77777777" w:rsidR="008B4957" w:rsidRPr="00AF77F8" w:rsidRDefault="008B4957">
      <w:pPr>
        <w:rPr>
          <w:lang w:val="ru-RU"/>
        </w:rPr>
        <w:sectPr w:rsidR="008B4957" w:rsidRPr="00AF77F8">
          <w:pgSz w:w="11900" w:h="16840"/>
          <w:pgMar w:top="284" w:right="556" w:bottom="364" w:left="652" w:header="720" w:footer="720" w:gutter="0"/>
          <w:cols w:space="720" w:equalWidth="0">
            <w:col w:w="10692" w:space="0"/>
          </w:cols>
          <w:docGrid w:linePitch="360"/>
        </w:sectPr>
      </w:pPr>
    </w:p>
    <w:p w14:paraId="642307E7" w14:textId="77777777" w:rsidR="008B4957" w:rsidRPr="00AF77F8" w:rsidRDefault="008B4957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066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8"/>
        <w:gridCol w:w="4052"/>
        <w:gridCol w:w="630"/>
        <w:gridCol w:w="1400"/>
        <w:gridCol w:w="1440"/>
        <w:gridCol w:w="1066"/>
        <w:gridCol w:w="1576"/>
      </w:tblGrid>
      <w:tr w:rsidR="007C0394" w:rsidRPr="008C4DFE" w14:paraId="4947CCBB" w14:textId="77777777" w:rsidTr="002754C6">
        <w:trPr>
          <w:trHeight w:hRule="exact" w:val="100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F30C80" w14:textId="77777777" w:rsidR="007C0394" w:rsidRPr="008C4DFE" w:rsidRDefault="007C0394">
            <w:pPr>
              <w:autoSpaceDE w:val="0"/>
              <w:autoSpaceDN w:val="0"/>
              <w:spacing w:before="84" w:after="0" w:line="230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60.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34D56" w14:textId="77777777" w:rsidR="007C0394" w:rsidRPr="00AF77F8" w:rsidRDefault="007C0394">
            <w:pPr>
              <w:autoSpaceDE w:val="0"/>
              <w:autoSpaceDN w:val="0"/>
              <w:spacing w:before="84" w:after="0" w:line="271" w:lineRule="auto"/>
              <w:ind w:left="6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 свойств арифметических действий в вычислениях (перестановка и группировка слагаемых в сумме)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2AB6FA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A93C0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2FB34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BB430" w14:textId="04A87B75" w:rsidR="007C0394" w:rsidRPr="008C4DFE" w:rsidRDefault="007C0394">
            <w:pPr>
              <w:autoSpaceDE w:val="0"/>
              <w:autoSpaceDN w:val="0"/>
              <w:spacing w:before="84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C550F" w14:textId="77777777" w:rsidR="007C0394" w:rsidRPr="008C4DFE" w:rsidRDefault="007C0394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Практическая </w:t>
            </w:r>
            <w:r w:rsidRPr="008C4DFE">
              <w:rPr>
                <w:lang w:val="ru-RU"/>
              </w:rPr>
              <w:tab/>
            </w: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работа;</w:t>
            </w:r>
          </w:p>
        </w:tc>
      </w:tr>
      <w:tr w:rsidR="007C0394" w:rsidRPr="008C4DFE" w14:paraId="5FE22829" w14:textId="77777777" w:rsidTr="002754C6">
        <w:trPr>
          <w:trHeight w:hRule="exact" w:val="100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6092F" w14:textId="77777777" w:rsidR="007C0394" w:rsidRPr="008C4DFE" w:rsidRDefault="007C0394">
            <w:pPr>
              <w:autoSpaceDE w:val="0"/>
              <w:autoSpaceDN w:val="0"/>
              <w:spacing w:before="86" w:after="0" w:line="233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61.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B3574" w14:textId="77777777" w:rsidR="007C0394" w:rsidRPr="00AF77F8" w:rsidRDefault="007C0394">
            <w:pPr>
              <w:autoSpaceDE w:val="0"/>
              <w:autoSpaceDN w:val="0"/>
              <w:spacing w:before="86" w:after="0" w:line="271" w:lineRule="auto"/>
              <w:ind w:left="6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 свойств арифметических действий в вычислениях (перестановка и группировка слагаемых в сумме)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E73C3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0BEAC4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3A1C7A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631B6E" w14:textId="4E94DD31" w:rsidR="007C0394" w:rsidRPr="008C4DFE" w:rsidRDefault="007C0394">
            <w:pPr>
              <w:autoSpaceDE w:val="0"/>
              <w:autoSpaceDN w:val="0"/>
              <w:spacing w:before="86" w:after="0" w:line="233" w:lineRule="auto"/>
              <w:jc w:val="center"/>
              <w:rPr>
                <w:lang w:val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0441F" w14:textId="77777777" w:rsidR="007C0394" w:rsidRPr="008C4DFE" w:rsidRDefault="007C0394">
            <w:pPr>
              <w:tabs>
                <w:tab w:val="left" w:pos="134"/>
              </w:tabs>
              <w:autoSpaceDE w:val="0"/>
              <w:autoSpaceDN w:val="0"/>
              <w:spacing w:before="86" w:after="0" w:line="262" w:lineRule="auto"/>
              <w:ind w:right="288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Письменный </w:t>
            </w:r>
            <w:r w:rsidRPr="008C4DFE">
              <w:rPr>
                <w:lang w:val="ru-RU"/>
              </w:rPr>
              <w:tab/>
            </w: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контроль;</w:t>
            </w:r>
          </w:p>
        </w:tc>
      </w:tr>
      <w:tr w:rsidR="007C0394" w:rsidRPr="002754C6" w14:paraId="11CE87E0" w14:textId="77777777" w:rsidTr="002754C6">
        <w:trPr>
          <w:trHeight w:hRule="exact" w:val="158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B9101" w14:textId="77777777" w:rsidR="007C0394" w:rsidRPr="008C4DFE" w:rsidRDefault="007C0394">
            <w:pPr>
              <w:autoSpaceDE w:val="0"/>
              <w:autoSpaceDN w:val="0"/>
              <w:spacing w:before="88" w:after="0" w:line="230" w:lineRule="auto"/>
              <w:ind w:left="62"/>
              <w:rPr>
                <w:lang w:val="ru-RU"/>
              </w:rPr>
            </w:pPr>
            <w:r w:rsidRPr="008C4DFE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62.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667A40" w14:textId="77777777" w:rsidR="007C0394" w:rsidRPr="00AF77F8" w:rsidRDefault="007C0394">
            <w:pPr>
              <w:autoSpaceDE w:val="0"/>
              <w:autoSpaceDN w:val="0"/>
              <w:spacing w:before="88" w:after="0" w:line="271" w:lineRule="auto"/>
              <w:ind w:left="6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 свойств арифметических действий в вычислениях (перестановка и группировка слагаемых в сумме)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6CCD81" w14:textId="77777777" w:rsidR="007C0394" w:rsidRDefault="007C0394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14C00F" w14:textId="77777777" w:rsidR="007C0394" w:rsidRDefault="007C0394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18AC08" w14:textId="77777777" w:rsidR="007C0394" w:rsidRDefault="007C0394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8C8BAC" w14:textId="3FF688A7" w:rsidR="007C0394" w:rsidRDefault="007C0394">
            <w:pPr>
              <w:autoSpaceDE w:val="0"/>
              <w:autoSpaceDN w:val="0"/>
              <w:spacing w:before="88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D70B04" w14:textId="77777777" w:rsidR="007C0394" w:rsidRPr="00AF77F8" w:rsidRDefault="007C0394">
            <w:pPr>
              <w:autoSpaceDE w:val="0"/>
              <w:autoSpaceDN w:val="0"/>
              <w:spacing w:before="88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14:paraId="0AE5735F" w14:textId="77777777" w:rsidTr="002754C6">
        <w:trPr>
          <w:trHeight w:hRule="exact" w:val="187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3F53AC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63.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9C946" w14:textId="77777777" w:rsidR="007C0394" w:rsidRPr="00AF77F8" w:rsidRDefault="007C0394">
            <w:pPr>
              <w:autoSpaceDE w:val="0"/>
              <w:autoSpaceDN w:val="0"/>
              <w:spacing w:before="84" w:after="0" w:line="283" w:lineRule="auto"/>
              <w:ind w:left="6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Использование свойств арифметических действий в вычислениях (перестановка и группировка слагаемых в сумме)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Проверочная работа № 6 «Использование свойств арифметических действий в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вычислениях»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B4976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E1533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01D7F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284E0E" w14:textId="6FE53F10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473C6A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7C0394" w14:paraId="7BC64500" w14:textId="77777777" w:rsidTr="002754C6">
        <w:trPr>
          <w:trHeight w:hRule="exact" w:val="42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7B438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64.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197E5E" w14:textId="77777777" w:rsidR="007C0394" w:rsidRPr="00AF77F8" w:rsidRDefault="007C0394">
            <w:pPr>
              <w:autoSpaceDE w:val="0"/>
              <w:autoSpaceDN w:val="0"/>
              <w:spacing w:before="84" w:after="0" w:line="233" w:lineRule="auto"/>
              <w:ind w:left="6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Сложение чисел с 0. Свойства вычитания.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1B490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8DF0A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A15D99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907DB0" w14:textId="24E38488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2B13C" w14:textId="77777777" w:rsidR="007C0394" w:rsidRDefault="007C0394">
            <w:pPr>
              <w:autoSpaceDE w:val="0"/>
              <w:autoSpaceDN w:val="0"/>
              <w:spacing w:before="8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Устный опрос;</w:t>
            </w:r>
          </w:p>
        </w:tc>
      </w:tr>
      <w:tr w:rsidR="007C0394" w14:paraId="7D1776F4" w14:textId="77777777" w:rsidTr="002754C6">
        <w:trPr>
          <w:trHeight w:hRule="exact" w:val="100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21B06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65.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E358C5" w14:textId="77777777" w:rsidR="007C0394" w:rsidRDefault="007C0394">
            <w:pPr>
              <w:autoSpaceDE w:val="0"/>
              <w:autoSpaceDN w:val="0"/>
              <w:spacing w:before="82" w:after="0" w:line="271" w:lineRule="auto"/>
              <w:ind w:left="62" w:right="576"/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Сложение и вычитание чисел первого десятка.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Решение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задач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разными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способами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1621E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AE1E59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F0323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B84882" w14:textId="47601D31" w:rsidR="007C0394" w:rsidRDefault="007C0394">
            <w:pPr>
              <w:autoSpaceDE w:val="0"/>
              <w:autoSpaceDN w:val="0"/>
              <w:spacing w:before="82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C26131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2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7C0394" w14:paraId="40F495A7" w14:textId="77777777" w:rsidTr="002754C6">
        <w:trPr>
          <w:trHeight w:hRule="exact" w:val="100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B6CE6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66.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CD6993" w14:textId="77777777" w:rsidR="007C0394" w:rsidRDefault="007C0394">
            <w:pPr>
              <w:autoSpaceDE w:val="0"/>
              <w:autoSpaceDN w:val="0"/>
              <w:spacing w:before="84" w:after="0" w:line="271" w:lineRule="auto"/>
              <w:ind w:left="62" w:right="576"/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Сложение и вычитание чисел первого десятка.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Решение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задач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разными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способами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582B2E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7D6A71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925A7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D63EC6" w14:textId="4D4CABBB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33313C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7C0394" w:rsidRPr="002754C6" w14:paraId="1D62360F" w14:textId="77777777" w:rsidTr="002754C6">
        <w:trPr>
          <w:trHeight w:hRule="exact" w:val="129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DECC2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67.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06DB9" w14:textId="77777777" w:rsidR="007C0394" w:rsidRDefault="007C0394">
            <w:pPr>
              <w:autoSpaceDE w:val="0"/>
              <w:autoSpaceDN w:val="0"/>
              <w:spacing w:before="82" w:after="0" w:line="271" w:lineRule="auto"/>
              <w:ind w:left="62" w:right="576"/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Сложение и вычитание чисел первого десятка.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Решение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задач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разными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способами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E223B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8421FB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84710" w14:textId="77777777" w:rsidR="007C0394" w:rsidRDefault="007C0394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B2972" w14:textId="1164F0FD" w:rsidR="007C0394" w:rsidRDefault="007C0394">
            <w:pPr>
              <w:autoSpaceDE w:val="0"/>
              <w:autoSpaceDN w:val="0"/>
              <w:spacing w:before="82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21E530" w14:textId="77777777" w:rsidR="007C0394" w:rsidRPr="00AF77F8" w:rsidRDefault="007C0394">
            <w:pPr>
              <w:autoSpaceDE w:val="0"/>
              <w:autoSpaceDN w:val="0"/>
              <w:spacing w:before="82" w:after="0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:rsidRPr="002754C6" w14:paraId="733F13DB" w14:textId="77777777" w:rsidTr="002754C6">
        <w:trPr>
          <w:trHeight w:hRule="exact" w:val="129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0AC33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68.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9AF6B3" w14:textId="77777777" w:rsidR="007C0394" w:rsidRPr="00AF77F8" w:rsidRDefault="007C0394">
            <w:pPr>
              <w:autoSpaceDE w:val="0"/>
              <w:autoSpaceDN w:val="0"/>
              <w:spacing w:before="84" w:after="0" w:line="271" w:lineRule="auto"/>
              <w:ind w:left="6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 свойств арифметических действий в вычислениях (перестановка и группировка слагаемых в сумме)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F6E029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24209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C3580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D4E5C" w14:textId="76E4AEEB" w:rsidR="007C0394" w:rsidRDefault="007C0394" w:rsidP="005906FD">
            <w:pPr>
              <w:autoSpaceDE w:val="0"/>
              <w:autoSpaceDN w:val="0"/>
              <w:spacing w:before="84" w:after="0" w:line="233" w:lineRule="auto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3F79D" w14:textId="77777777" w:rsidR="007C0394" w:rsidRPr="00AF77F8" w:rsidRDefault="007C0394">
            <w:pPr>
              <w:autoSpaceDE w:val="0"/>
              <w:autoSpaceDN w:val="0"/>
              <w:spacing w:before="84" w:after="0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:rsidRPr="002754C6" w14:paraId="55F4BEC4" w14:textId="77777777" w:rsidTr="002754C6">
        <w:trPr>
          <w:trHeight w:hRule="exact" w:val="158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99FE2" w14:textId="77777777" w:rsidR="007C0394" w:rsidRDefault="007C0394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69.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78D85" w14:textId="77777777" w:rsidR="007C0394" w:rsidRPr="00AF77F8" w:rsidRDefault="007C0394">
            <w:pPr>
              <w:autoSpaceDE w:val="0"/>
              <w:autoSpaceDN w:val="0"/>
              <w:spacing w:before="86" w:after="0" w:line="271" w:lineRule="auto"/>
              <w:ind w:left="6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 свойств арифметических действий в вычислениях (перестановка и группировка слагаемых в сумме)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D2125" w14:textId="77777777" w:rsidR="007C0394" w:rsidRDefault="007C0394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1D9622" w14:textId="77777777" w:rsidR="007C0394" w:rsidRDefault="007C0394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55C68" w14:textId="77777777" w:rsidR="007C0394" w:rsidRDefault="007C0394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86FB9E" w14:textId="3E176B7A" w:rsidR="007C0394" w:rsidRDefault="007C0394">
            <w:pPr>
              <w:autoSpaceDE w:val="0"/>
              <w:autoSpaceDN w:val="0"/>
              <w:spacing w:before="86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6F9D5C" w14:textId="77777777" w:rsidR="007C0394" w:rsidRPr="00AF77F8" w:rsidRDefault="007C0394">
            <w:pPr>
              <w:autoSpaceDE w:val="0"/>
              <w:autoSpaceDN w:val="0"/>
              <w:spacing w:before="86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14:paraId="064FB47A" w14:textId="77777777" w:rsidTr="002754C6">
        <w:trPr>
          <w:trHeight w:hRule="exact" w:val="100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475838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70.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102F37" w14:textId="77777777" w:rsidR="007C0394" w:rsidRPr="00AF77F8" w:rsidRDefault="007C0394">
            <w:pPr>
              <w:autoSpaceDE w:val="0"/>
              <w:autoSpaceDN w:val="0"/>
              <w:spacing w:before="84" w:after="0" w:line="271" w:lineRule="auto"/>
              <w:ind w:left="6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Шар. Куб. Распознавание и называние: куб, шар. Использование чертежных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инструментов для выполнения построений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026C6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0C52F2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6DFAA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4F36C1" w14:textId="2382F5C6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F45438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7C0394" w:rsidRPr="002754C6" w14:paraId="7B0006CB" w14:textId="77777777" w:rsidTr="002754C6">
        <w:trPr>
          <w:trHeight w:hRule="exact" w:val="157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CB4E6A" w14:textId="77777777" w:rsidR="007C0394" w:rsidRDefault="007C0394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71.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C04C9" w14:textId="77777777" w:rsidR="007C0394" w:rsidRPr="00AF77F8" w:rsidRDefault="007C0394">
            <w:pPr>
              <w:autoSpaceDE w:val="0"/>
              <w:autoSpaceDN w:val="0"/>
              <w:spacing w:before="88" w:after="0" w:line="271" w:lineRule="auto"/>
              <w:ind w:left="6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Шар. Куб. Распознавание и называние: куб, шар. Использование чертежных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инструментов для выполнения построений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A0696A" w14:textId="77777777" w:rsidR="007C0394" w:rsidRDefault="007C0394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8CB8A" w14:textId="77777777" w:rsidR="007C0394" w:rsidRDefault="007C0394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56AA3" w14:textId="77777777" w:rsidR="007C0394" w:rsidRDefault="007C0394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8D291" w14:textId="721B6739" w:rsidR="007C0394" w:rsidRDefault="007C0394">
            <w:pPr>
              <w:autoSpaceDE w:val="0"/>
              <w:autoSpaceDN w:val="0"/>
              <w:spacing w:before="88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2FF7B" w14:textId="77777777" w:rsidR="007C0394" w:rsidRPr="00AF77F8" w:rsidRDefault="007C0394">
            <w:pPr>
              <w:autoSpaceDE w:val="0"/>
              <w:autoSpaceDN w:val="0"/>
              <w:spacing w:before="88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</w:tbl>
    <w:p w14:paraId="4B11965A" w14:textId="77777777" w:rsidR="008B4957" w:rsidRPr="00AF77F8" w:rsidRDefault="008B4957">
      <w:pPr>
        <w:autoSpaceDE w:val="0"/>
        <w:autoSpaceDN w:val="0"/>
        <w:spacing w:after="0" w:line="14" w:lineRule="exact"/>
        <w:rPr>
          <w:lang w:val="ru-RU"/>
        </w:rPr>
      </w:pPr>
    </w:p>
    <w:p w14:paraId="7CC1D73A" w14:textId="77777777" w:rsidR="008B4957" w:rsidRPr="00AF77F8" w:rsidRDefault="008B4957">
      <w:pPr>
        <w:rPr>
          <w:lang w:val="ru-RU"/>
        </w:rPr>
        <w:sectPr w:rsidR="008B4957" w:rsidRPr="00AF77F8">
          <w:pgSz w:w="11900" w:h="16840"/>
          <w:pgMar w:top="284" w:right="556" w:bottom="790" w:left="652" w:header="720" w:footer="720" w:gutter="0"/>
          <w:cols w:space="720" w:equalWidth="0">
            <w:col w:w="10692" w:space="0"/>
          </w:cols>
          <w:docGrid w:linePitch="360"/>
        </w:sectPr>
      </w:pPr>
    </w:p>
    <w:p w14:paraId="336AD8C9" w14:textId="77777777" w:rsidR="008B4957" w:rsidRPr="00AF77F8" w:rsidRDefault="008B4957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066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8"/>
        <w:gridCol w:w="4052"/>
        <w:gridCol w:w="630"/>
        <w:gridCol w:w="1400"/>
        <w:gridCol w:w="1440"/>
        <w:gridCol w:w="1066"/>
        <w:gridCol w:w="1576"/>
      </w:tblGrid>
      <w:tr w:rsidR="007C0394" w:rsidRPr="002754C6" w14:paraId="599F8E88" w14:textId="77777777" w:rsidTr="002754C6">
        <w:trPr>
          <w:trHeight w:hRule="exact" w:val="158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B75A8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72.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D7151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Сложение с числом 0.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E10E9C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A5CE0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9CDEC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EDBAB0" w14:textId="2D4DB225" w:rsidR="007C0394" w:rsidRDefault="007C0394">
            <w:pPr>
              <w:autoSpaceDE w:val="0"/>
              <w:autoSpaceDN w:val="0"/>
              <w:spacing w:before="84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FD79D" w14:textId="77777777" w:rsidR="007C0394" w:rsidRPr="00AF77F8" w:rsidRDefault="007C0394">
            <w:pPr>
              <w:autoSpaceDE w:val="0"/>
              <w:autoSpaceDN w:val="0"/>
              <w:spacing w:before="84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14:paraId="3B006F2F" w14:textId="77777777" w:rsidTr="002754C6">
        <w:trPr>
          <w:trHeight w:hRule="exact" w:val="71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BD1D8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73.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1E2E87" w14:textId="0CE4BDC8" w:rsidR="007C0394" w:rsidRPr="00AF77F8" w:rsidRDefault="007C0394">
            <w:pPr>
              <w:autoSpaceDE w:val="0"/>
              <w:autoSpaceDN w:val="0"/>
              <w:spacing w:before="86" w:after="0" w:line="262" w:lineRule="auto"/>
              <w:ind w:left="62" w:right="576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Сложение с числом 0.  Тест по теме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«Перестановка чисел при сложении».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EBA976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10B74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1429F" w14:textId="77777777" w:rsidR="007C0394" w:rsidRDefault="007C0394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55B3AB" w14:textId="18B7EF97" w:rsidR="007C0394" w:rsidRDefault="007C0394">
            <w:pPr>
              <w:autoSpaceDE w:val="0"/>
              <w:autoSpaceDN w:val="0"/>
              <w:spacing w:before="86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DA5BCC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7C0394" w:rsidRPr="002754C6" w14:paraId="2B9730FE" w14:textId="77777777" w:rsidTr="002754C6">
        <w:trPr>
          <w:trHeight w:hRule="exact" w:val="158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B64242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74.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188BD5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Свойства вычитания.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B94A84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C5F28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B33A9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49A1BA" w14:textId="636F2588" w:rsidR="007C0394" w:rsidRDefault="007C0394">
            <w:pPr>
              <w:autoSpaceDE w:val="0"/>
              <w:autoSpaceDN w:val="0"/>
              <w:spacing w:before="84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E336A" w14:textId="77777777" w:rsidR="007C0394" w:rsidRPr="00AF77F8" w:rsidRDefault="007C0394">
            <w:pPr>
              <w:autoSpaceDE w:val="0"/>
              <w:autoSpaceDN w:val="0"/>
              <w:spacing w:before="84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:rsidRPr="002754C6" w14:paraId="59084B01" w14:textId="77777777" w:rsidTr="002754C6">
        <w:trPr>
          <w:trHeight w:hRule="exact" w:val="158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3F3EB0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75.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4CB8B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Вычитание числа 0.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1152A9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9CFBF5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AA252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B20618" w14:textId="39FFBCA8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0AC8C" w14:textId="77777777" w:rsidR="007C0394" w:rsidRPr="00AF77F8" w:rsidRDefault="007C0394">
            <w:pPr>
              <w:autoSpaceDE w:val="0"/>
              <w:autoSpaceDN w:val="0"/>
              <w:spacing w:before="84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:rsidRPr="002754C6" w14:paraId="734FA490" w14:textId="77777777" w:rsidTr="002754C6">
        <w:trPr>
          <w:trHeight w:hRule="exact" w:val="187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323E88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76.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95A0BA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Вычитание числа 0.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3D7AF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B645CA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A041E8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D2DDC" w14:textId="0D72CC0D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51CD3" w14:textId="77777777" w:rsidR="007C0394" w:rsidRPr="00AF77F8" w:rsidRDefault="007C0394">
            <w:pPr>
              <w:autoSpaceDE w:val="0"/>
              <w:autoSpaceDN w:val="0"/>
              <w:spacing w:before="84" w:after="0" w:line="283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14:paraId="3281EF99" w14:textId="77777777" w:rsidTr="002754C6">
        <w:trPr>
          <w:trHeight w:hRule="exact" w:val="100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692751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77.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1623C5" w14:textId="77777777" w:rsidR="007C0394" w:rsidRPr="00AF77F8" w:rsidRDefault="007C0394">
            <w:pPr>
              <w:autoSpaceDE w:val="0"/>
              <w:autoSpaceDN w:val="0"/>
              <w:spacing w:before="84" w:after="0" w:line="230" w:lineRule="auto"/>
              <w:ind w:left="6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Свойства арифметических действий.</w:t>
            </w:r>
          </w:p>
          <w:p w14:paraId="4E671222" w14:textId="77777777" w:rsidR="007C0394" w:rsidRPr="00AF77F8" w:rsidRDefault="007C0394">
            <w:pPr>
              <w:autoSpaceDE w:val="0"/>
              <w:autoSpaceDN w:val="0"/>
              <w:spacing w:before="62" w:after="0" w:line="262" w:lineRule="auto"/>
              <w:ind w:left="6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Проверочная работа № 7 «Перестановка и группировка слагаемых»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2F8CD3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3A58C3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6C1014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B17D92" w14:textId="080AC247" w:rsidR="007C0394" w:rsidRDefault="007C0394">
            <w:pPr>
              <w:autoSpaceDE w:val="0"/>
              <w:autoSpaceDN w:val="0"/>
              <w:spacing w:before="84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B2D9F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7C0394" w14:paraId="21854758" w14:textId="77777777" w:rsidTr="002754C6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19B52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78.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40715B" w14:textId="77777777" w:rsidR="007C0394" w:rsidRPr="00AF77F8" w:rsidRDefault="007C0394">
            <w:pPr>
              <w:autoSpaceDE w:val="0"/>
              <w:autoSpaceDN w:val="0"/>
              <w:spacing w:before="84" w:after="0" w:line="262" w:lineRule="auto"/>
              <w:ind w:left="62" w:right="100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Деление на группы по несколько предметов.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497E5C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816224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9EED4C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025DDE" w14:textId="1FCBD012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7DEA6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7C0394" w:rsidRPr="002754C6" w14:paraId="7A6F0BD9" w14:textId="77777777" w:rsidTr="002754C6">
        <w:trPr>
          <w:trHeight w:hRule="exact" w:val="187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0EC7EC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79.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18711D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Сложение с числом 10.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85134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038D8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18118" w14:textId="77777777" w:rsidR="007C0394" w:rsidRDefault="007C0394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272A1" w14:textId="68FA17CE" w:rsidR="007C0394" w:rsidRDefault="007C0394">
            <w:pPr>
              <w:autoSpaceDE w:val="0"/>
              <w:autoSpaceDN w:val="0"/>
              <w:spacing w:before="84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4362C" w14:textId="77777777" w:rsidR="007C0394" w:rsidRPr="00AF77F8" w:rsidRDefault="007C0394">
            <w:pPr>
              <w:autoSpaceDE w:val="0"/>
              <w:autoSpaceDN w:val="0"/>
              <w:spacing w:before="84" w:after="0" w:line="283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Практическая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работа;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:rsidRPr="002754C6" w14:paraId="7CFEC0C5" w14:textId="77777777" w:rsidTr="002754C6">
        <w:trPr>
          <w:trHeight w:hRule="exact" w:val="158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68A2F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80.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FD46A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Сложение с числом 10.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D4A7D8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37F24A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70582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B132F" w14:textId="5D702ECC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9BCC71" w14:textId="77777777" w:rsidR="007C0394" w:rsidRPr="00AF77F8" w:rsidRDefault="007C0394">
            <w:pPr>
              <w:autoSpaceDE w:val="0"/>
              <w:autoSpaceDN w:val="0"/>
              <w:spacing w:before="84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7C0394" w14:paraId="6BD74D21" w14:textId="77777777" w:rsidTr="002754C6">
        <w:trPr>
          <w:trHeight w:hRule="exact" w:val="42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64ED6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81.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7B3897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Прибавление  и вычитание числа 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36D253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F68FC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B532D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2D810" w14:textId="33C036B4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7BB3F" w14:textId="77777777" w:rsidR="007C0394" w:rsidRDefault="007C0394">
            <w:pPr>
              <w:autoSpaceDE w:val="0"/>
              <w:autoSpaceDN w:val="0"/>
              <w:spacing w:before="8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Устный опрос;</w:t>
            </w:r>
          </w:p>
        </w:tc>
      </w:tr>
      <w:tr w:rsidR="007C0394" w14:paraId="11D92011" w14:textId="77777777" w:rsidTr="002754C6">
        <w:trPr>
          <w:trHeight w:hRule="exact" w:val="71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6E4BF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82.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253AC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Прибавление  и вычитание числа 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0B09F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49402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EFF2B" w14:textId="77777777" w:rsidR="007C0394" w:rsidRDefault="007C0394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00AC8" w14:textId="6FFF7520" w:rsidR="007C0394" w:rsidRDefault="007C0394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A85BA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7C0394" w14:paraId="1EB35409" w14:textId="77777777" w:rsidTr="002754C6">
        <w:trPr>
          <w:trHeight w:hRule="exact" w:val="69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FEA71" w14:textId="77777777" w:rsidR="007C0394" w:rsidRDefault="007C0394">
            <w:pPr>
              <w:autoSpaceDE w:val="0"/>
              <w:autoSpaceDN w:val="0"/>
              <w:spacing w:before="88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83.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1C8B7" w14:textId="77777777" w:rsidR="007C0394" w:rsidRDefault="007C0394">
            <w:pPr>
              <w:autoSpaceDE w:val="0"/>
              <w:autoSpaceDN w:val="0"/>
              <w:spacing w:before="88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Прибавление  и вычитание числа 2.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E023F" w14:textId="77777777" w:rsidR="007C0394" w:rsidRDefault="007C0394">
            <w:pPr>
              <w:autoSpaceDE w:val="0"/>
              <w:autoSpaceDN w:val="0"/>
              <w:spacing w:before="88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E92F0F" w14:textId="77777777" w:rsidR="007C0394" w:rsidRDefault="007C0394">
            <w:pPr>
              <w:autoSpaceDE w:val="0"/>
              <w:autoSpaceDN w:val="0"/>
              <w:spacing w:before="88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BF3C2C" w14:textId="77777777" w:rsidR="007C0394" w:rsidRDefault="007C0394">
            <w:pPr>
              <w:autoSpaceDE w:val="0"/>
              <w:autoSpaceDN w:val="0"/>
              <w:spacing w:before="88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44923" w14:textId="363D2F62" w:rsidR="007C0394" w:rsidRDefault="007C0394">
            <w:pPr>
              <w:autoSpaceDE w:val="0"/>
              <w:autoSpaceDN w:val="0"/>
              <w:spacing w:before="88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26A5CD" w14:textId="77777777" w:rsidR="007C0394" w:rsidRDefault="007C0394">
            <w:pPr>
              <w:tabs>
                <w:tab w:val="left" w:pos="134"/>
              </w:tabs>
              <w:autoSpaceDE w:val="0"/>
              <w:autoSpaceDN w:val="0"/>
              <w:spacing w:before="8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</w:tbl>
    <w:p w14:paraId="60AB9756" w14:textId="77777777" w:rsidR="008B4957" w:rsidRDefault="008B4957">
      <w:pPr>
        <w:autoSpaceDE w:val="0"/>
        <w:autoSpaceDN w:val="0"/>
        <w:spacing w:after="0" w:line="14" w:lineRule="exact"/>
      </w:pPr>
    </w:p>
    <w:p w14:paraId="31D9B5AE" w14:textId="77777777" w:rsidR="008B4957" w:rsidRDefault="008B4957">
      <w:pPr>
        <w:sectPr w:rsidR="008B4957">
          <w:pgSz w:w="11900" w:h="16840"/>
          <w:pgMar w:top="284" w:right="556" w:bottom="940" w:left="652" w:header="720" w:footer="720" w:gutter="0"/>
          <w:cols w:space="720" w:equalWidth="0">
            <w:col w:w="10692" w:space="0"/>
          </w:cols>
          <w:docGrid w:linePitch="360"/>
        </w:sectPr>
      </w:pPr>
    </w:p>
    <w:p w14:paraId="081B9C39" w14:textId="77777777" w:rsidR="008B4957" w:rsidRDefault="008B4957">
      <w:pPr>
        <w:autoSpaceDE w:val="0"/>
        <w:autoSpaceDN w:val="0"/>
        <w:spacing w:after="66" w:line="220" w:lineRule="exact"/>
      </w:pPr>
    </w:p>
    <w:tbl>
      <w:tblPr>
        <w:tblW w:w="1066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8"/>
        <w:gridCol w:w="4052"/>
        <w:gridCol w:w="630"/>
        <w:gridCol w:w="1400"/>
        <w:gridCol w:w="1440"/>
        <w:gridCol w:w="1066"/>
        <w:gridCol w:w="1576"/>
      </w:tblGrid>
      <w:tr w:rsidR="00496D97" w:rsidRPr="002754C6" w14:paraId="51786E96" w14:textId="77777777" w:rsidTr="00A534D9">
        <w:trPr>
          <w:trHeight w:hRule="exact" w:val="187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4D92D" w14:textId="77777777" w:rsidR="00496D97" w:rsidRDefault="00496D97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84.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4C5C1B" w14:textId="77777777" w:rsidR="00496D97" w:rsidRDefault="00496D97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Прибавление  и вычитание числа 2.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63999" w14:textId="77777777" w:rsidR="00496D97" w:rsidRDefault="00496D97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C687E" w14:textId="77777777" w:rsidR="00496D97" w:rsidRDefault="00496D97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16F4E" w14:textId="77777777" w:rsidR="00496D97" w:rsidRDefault="00496D97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7F2C1" w14:textId="75ADBDB6" w:rsidR="00496D97" w:rsidRDefault="00496D97">
            <w:pPr>
              <w:autoSpaceDE w:val="0"/>
              <w:autoSpaceDN w:val="0"/>
              <w:spacing w:before="84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D8B3D9" w14:textId="77777777" w:rsidR="00496D97" w:rsidRPr="00AF77F8" w:rsidRDefault="00496D97">
            <w:pPr>
              <w:autoSpaceDE w:val="0"/>
              <w:autoSpaceDN w:val="0"/>
              <w:spacing w:before="84" w:after="0" w:line="283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Письменный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контроль;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496D97" w14:paraId="4086A78A" w14:textId="77777777" w:rsidTr="00A534D9">
        <w:trPr>
          <w:trHeight w:hRule="exact" w:val="42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759C5" w14:textId="77777777" w:rsidR="00496D97" w:rsidRDefault="00496D97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85.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7B95E9" w14:textId="77777777" w:rsidR="00496D97" w:rsidRDefault="00496D97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Прибавление  и вычитание числа 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32E016" w14:textId="77777777" w:rsidR="00496D97" w:rsidRDefault="00496D97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BA107" w14:textId="77777777" w:rsidR="00496D97" w:rsidRDefault="00496D97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D7F1C" w14:textId="77777777" w:rsidR="00496D97" w:rsidRDefault="00496D97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32086D" w14:textId="2553D53F" w:rsidR="00496D97" w:rsidRDefault="00496D97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79FA5D" w14:textId="77777777" w:rsidR="00496D97" w:rsidRDefault="00496D97">
            <w:pPr>
              <w:autoSpaceDE w:val="0"/>
              <w:autoSpaceDN w:val="0"/>
              <w:spacing w:before="8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Устный опрос;</w:t>
            </w:r>
          </w:p>
        </w:tc>
      </w:tr>
      <w:tr w:rsidR="00496D97" w14:paraId="4873B7C0" w14:textId="77777777" w:rsidTr="00A534D9">
        <w:trPr>
          <w:trHeight w:hRule="exact" w:val="71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62663" w14:textId="77777777" w:rsidR="00496D97" w:rsidRDefault="00496D97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86.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B61DC" w14:textId="77777777" w:rsidR="00496D97" w:rsidRDefault="00496D97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Прибавление  и вычитание числа 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5E9BE" w14:textId="77777777" w:rsidR="00496D97" w:rsidRDefault="00496D97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52066" w14:textId="77777777" w:rsidR="00496D97" w:rsidRDefault="00496D97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8C4FD" w14:textId="77777777" w:rsidR="00496D97" w:rsidRDefault="00496D97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0.25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3A193E" w14:textId="1C289B8B" w:rsidR="00496D97" w:rsidRDefault="00496D97">
            <w:pPr>
              <w:autoSpaceDE w:val="0"/>
              <w:autoSpaceDN w:val="0"/>
              <w:spacing w:before="84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E7389D" w14:textId="77777777" w:rsidR="00496D97" w:rsidRDefault="00496D97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496D97" w14:paraId="13D9815C" w14:textId="77777777" w:rsidTr="00A534D9">
        <w:trPr>
          <w:trHeight w:hRule="exact" w:val="71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5D1CFD" w14:textId="77777777" w:rsidR="00496D97" w:rsidRDefault="00496D97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87.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2DE065" w14:textId="77777777" w:rsidR="00496D97" w:rsidRPr="00AF77F8" w:rsidRDefault="00496D97">
            <w:pPr>
              <w:autoSpaceDE w:val="0"/>
              <w:autoSpaceDN w:val="0"/>
              <w:spacing w:before="84" w:after="0" w:line="262" w:lineRule="auto"/>
              <w:ind w:left="62" w:right="720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Проверочная работа 8 «Сложение и вычитание чисел 2 и 3»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624EF" w14:textId="77777777" w:rsidR="00496D97" w:rsidRDefault="00496D97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C3BF09" w14:textId="77777777" w:rsidR="00496D97" w:rsidRDefault="00496D97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4BC3F" w14:textId="77777777" w:rsidR="00496D97" w:rsidRDefault="00496D97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6A005" w14:textId="5CE3EC2D" w:rsidR="00496D97" w:rsidRDefault="00496D97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59F34" w14:textId="77777777" w:rsidR="00496D97" w:rsidRDefault="00496D97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496D97" w14:paraId="1A68C7E4" w14:textId="77777777" w:rsidTr="00A534D9">
        <w:trPr>
          <w:trHeight w:hRule="exact" w:val="71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445661" w14:textId="77777777" w:rsidR="00496D97" w:rsidRDefault="00496D97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88.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2844E" w14:textId="77777777" w:rsidR="00496D97" w:rsidRDefault="00496D97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Прибавление и вычитание числа 4.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8A7F99" w14:textId="77777777" w:rsidR="00496D97" w:rsidRDefault="00496D97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DF391" w14:textId="77777777" w:rsidR="00496D97" w:rsidRDefault="00496D97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5B322" w14:textId="77777777" w:rsidR="00496D97" w:rsidRDefault="00496D97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0.25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35CE56" w14:textId="2EDC0BBD" w:rsidR="00496D97" w:rsidRDefault="00496D97">
            <w:pPr>
              <w:autoSpaceDE w:val="0"/>
              <w:autoSpaceDN w:val="0"/>
              <w:spacing w:before="88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396873" w14:textId="77777777" w:rsidR="00496D97" w:rsidRDefault="00496D97">
            <w:pPr>
              <w:tabs>
                <w:tab w:val="left" w:pos="134"/>
              </w:tabs>
              <w:autoSpaceDE w:val="0"/>
              <w:autoSpaceDN w:val="0"/>
              <w:spacing w:before="8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496D97" w:rsidRPr="002754C6" w14:paraId="53EF3A8B" w14:textId="77777777" w:rsidTr="00A534D9">
        <w:trPr>
          <w:trHeight w:hRule="exact" w:val="158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C92D93" w14:textId="77777777" w:rsidR="00496D97" w:rsidRDefault="00496D97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89.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E63FA4" w14:textId="77777777" w:rsidR="00496D97" w:rsidRDefault="00496D97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Прибавление и вычитание числа 4.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424E3" w14:textId="77777777" w:rsidR="00496D97" w:rsidRDefault="00496D97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7D5AF" w14:textId="77777777" w:rsidR="00496D97" w:rsidRDefault="00496D97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BD68EA" w14:textId="77777777" w:rsidR="00496D97" w:rsidRDefault="00496D97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6E9C09" w14:textId="4ABB2BB9" w:rsidR="00496D97" w:rsidRDefault="00496D97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64B7E3" w14:textId="77777777" w:rsidR="00496D97" w:rsidRPr="00AF77F8" w:rsidRDefault="00496D97">
            <w:pPr>
              <w:autoSpaceDE w:val="0"/>
              <w:autoSpaceDN w:val="0"/>
              <w:spacing w:before="84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496D97" w:rsidRPr="002754C6" w14:paraId="5A8EA222" w14:textId="77777777" w:rsidTr="00A534D9">
        <w:trPr>
          <w:trHeight w:hRule="exact" w:val="158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A5DC19" w14:textId="77777777" w:rsidR="00496D97" w:rsidRDefault="00496D97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90.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F974F6" w14:textId="77777777" w:rsidR="00496D97" w:rsidRPr="00AF77F8" w:rsidRDefault="00496D97">
            <w:pPr>
              <w:autoSpaceDE w:val="0"/>
              <w:autoSpaceDN w:val="0"/>
              <w:spacing w:before="88" w:after="0" w:line="271" w:lineRule="auto"/>
              <w:ind w:left="6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Прибавление и вычитание однозначного числа второго десятка без перехода через разряд и с переходом через разряд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8DEF4" w14:textId="77777777" w:rsidR="00496D97" w:rsidRDefault="00496D97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E0B76" w14:textId="77777777" w:rsidR="00496D97" w:rsidRDefault="00496D97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EA7904" w14:textId="77777777" w:rsidR="00496D97" w:rsidRDefault="00496D97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195C7" w14:textId="09893ECA" w:rsidR="00496D97" w:rsidRDefault="00496D97">
            <w:pPr>
              <w:autoSpaceDE w:val="0"/>
              <w:autoSpaceDN w:val="0"/>
              <w:spacing w:before="88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4BA890" w14:textId="77777777" w:rsidR="00496D97" w:rsidRPr="00AF77F8" w:rsidRDefault="00496D97">
            <w:pPr>
              <w:autoSpaceDE w:val="0"/>
              <w:autoSpaceDN w:val="0"/>
              <w:spacing w:before="88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496D97" w14:paraId="5505401F" w14:textId="77777777" w:rsidTr="00A534D9">
        <w:trPr>
          <w:trHeight w:hRule="exact" w:val="71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EDC14" w14:textId="77777777" w:rsidR="00496D97" w:rsidRDefault="00496D97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91.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7DAA0E" w14:textId="77777777" w:rsidR="00496D97" w:rsidRDefault="00496D97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Прибавление и вычитание числа 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1BD2C" w14:textId="77777777" w:rsidR="00496D97" w:rsidRDefault="00496D97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F2EB8C" w14:textId="77777777" w:rsidR="00496D97" w:rsidRDefault="00496D97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313EE" w14:textId="77777777" w:rsidR="00496D97" w:rsidRDefault="00496D97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0.25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60628A" w14:textId="713A720B" w:rsidR="00496D97" w:rsidRDefault="00496D97">
            <w:pPr>
              <w:autoSpaceDE w:val="0"/>
              <w:autoSpaceDN w:val="0"/>
              <w:spacing w:before="82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B0E9C7" w14:textId="77777777" w:rsidR="00496D97" w:rsidRDefault="00496D97">
            <w:pPr>
              <w:tabs>
                <w:tab w:val="left" w:pos="134"/>
              </w:tabs>
              <w:autoSpaceDE w:val="0"/>
              <w:autoSpaceDN w:val="0"/>
              <w:spacing w:before="82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496D97" w14:paraId="21EA8E12" w14:textId="77777777" w:rsidTr="00A534D9">
        <w:trPr>
          <w:trHeight w:hRule="exact" w:val="71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79D461" w14:textId="77777777" w:rsidR="00496D97" w:rsidRDefault="00496D97">
            <w:pPr>
              <w:autoSpaceDE w:val="0"/>
              <w:autoSpaceDN w:val="0"/>
              <w:spacing w:before="88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92.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D57563" w14:textId="77777777" w:rsidR="00496D97" w:rsidRPr="00AF77F8" w:rsidRDefault="00496D97">
            <w:pPr>
              <w:autoSpaceDE w:val="0"/>
              <w:autoSpaceDN w:val="0"/>
              <w:spacing w:before="88" w:after="0" w:line="262" w:lineRule="auto"/>
              <w:ind w:left="62" w:right="576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Проверочная работа № 9 «Сложение вычитание чисел 3-5»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5433D" w14:textId="77777777" w:rsidR="00496D97" w:rsidRDefault="00496D97">
            <w:pPr>
              <w:autoSpaceDE w:val="0"/>
              <w:autoSpaceDN w:val="0"/>
              <w:spacing w:before="88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140C5" w14:textId="77777777" w:rsidR="00496D97" w:rsidRDefault="00496D97">
            <w:pPr>
              <w:autoSpaceDE w:val="0"/>
              <w:autoSpaceDN w:val="0"/>
              <w:spacing w:before="88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E9598" w14:textId="77777777" w:rsidR="00496D97" w:rsidRDefault="00496D97">
            <w:pPr>
              <w:autoSpaceDE w:val="0"/>
              <w:autoSpaceDN w:val="0"/>
              <w:spacing w:before="88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D9B65" w14:textId="6A3605B5" w:rsidR="00496D97" w:rsidRDefault="00496D97">
            <w:pPr>
              <w:autoSpaceDE w:val="0"/>
              <w:autoSpaceDN w:val="0"/>
              <w:spacing w:before="88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F4DDA" w14:textId="77777777" w:rsidR="00496D97" w:rsidRDefault="00496D97">
            <w:pPr>
              <w:tabs>
                <w:tab w:val="left" w:pos="134"/>
              </w:tabs>
              <w:autoSpaceDE w:val="0"/>
              <w:autoSpaceDN w:val="0"/>
              <w:spacing w:before="8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496D97" w:rsidRPr="002754C6" w14:paraId="34581CFC" w14:textId="77777777" w:rsidTr="00A534D9">
        <w:trPr>
          <w:trHeight w:hRule="exact" w:val="158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91557" w14:textId="77777777" w:rsidR="00496D97" w:rsidRDefault="00496D97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93.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48B69" w14:textId="77777777" w:rsidR="00496D97" w:rsidRDefault="00496D97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Прибавление и вычитание числа 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52F0F" w14:textId="77777777" w:rsidR="00496D97" w:rsidRDefault="00496D97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B2C4A" w14:textId="77777777" w:rsidR="00496D97" w:rsidRDefault="00496D97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3EE48D" w14:textId="77777777" w:rsidR="00496D97" w:rsidRDefault="00496D97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D2F4FA" w14:textId="3585D861" w:rsidR="00496D97" w:rsidRDefault="00496D97">
            <w:pPr>
              <w:autoSpaceDE w:val="0"/>
              <w:autoSpaceDN w:val="0"/>
              <w:spacing w:before="82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0CE91F" w14:textId="77777777" w:rsidR="00496D97" w:rsidRPr="00AF77F8" w:rsidRDefault="00496D97">
            <w:pPr>
              <w:autoSpaceDE w:val="0"/>
              <w:autoSpaceDN w:val="0"/>
              <w:spacing w:before="82" w:after="0" w:line="281" w:lineRule="auto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Устный опрос;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496D97" w14:paraId="608021FB" w14:textId="77777777" w:rsidTr="00A534D9">
        <w:trPr>
          <w:trHeight w:hRule="exact" w:val="85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5CB767" w14:textId="77777777" w:rsidR="00496D97" w:rsidRDefault="00496D97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94.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4CBAE" w14:textId="77777777" w:rsidR="00496D97" w:rsidRDefault="00496D97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Прибавление и вычитание числа 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367CD8" w14:textId="77777777" w:rsidR="00496D97" w:rsidRDefault="00496D97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051DE" w14:textId="77777777" w:rsidR="00496D97" w:rsidRDefault="00496D97">
            <w:pPr>
              <w:autoSpaceDE w:val="0"/>
              <w:autoSpaceDN w:val="0"/>
              <w:spacing w:before="86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31A4F6" w14:textId="77777777" w:rsidR="00496D97" w:rsidRDefault="00496D97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0.25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92601D" w14:textId="6ACAE318" w:rsidR="00496D97" w:rsidRDefault="00496D97">
            <w:pPr>
              <w:autoSpaceDE w:val="0"/>
              <w:autoSpaceDN w:val="0"/>
              <w:spacing w:before="86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7DFDD8" w14:textId="77777777" w:rsidR="00496D97" w:rsidRDefault="00496D97">
            <w:pPr>
              <w:tabs>
                <w:tab w:val="left" w:pos="134"/>
              </w:tabs>
              <w:autoSpaceDE w:val="0"/>
              <w:autoSpaceDN w:val="0"/>
              <w:spacing w:before="86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496D97" w14:paraId="42164AA8" w14:textId="77777777" w:rsidTr="00A534D9">
        <w:trPr>
          <w:trHeight w:hRule="exact" w:val="100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48435" w14:textId="77777777" w:rsidR="00496D97" w:rsidRDefault="00496D97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95.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70BFEA" w14:textId="77777777" w:rsidR="00496D97" w:rsidRPr="00AF77F8" w:rsidRDefault="00496D97">
            <w:pPr>
              <w:autoSpaceDE w:val="0"/>
              <w:autoSpaceDN w:val="0"/>
              <w:spacing w:before="86" w:after="0" w:line="271" w:lineRule="auto"/>
              <w:ind w:left="6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Повторение изученного по теме «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Прибавление и вычитание чисел второго десятка с переходом через разряд»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7F6BF9" w14:textId="77777777" w:rsidR="00496D97" w:rsidRDefault="00496D97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DDB96" w14:textId="77777777" w:rsidR="00496D97" w:rsidRDefault="00496D97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E092C" w14:textId="77777777" w:rsidR="00496D97" w:rsidRDefault="00496D97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72A43E" w14:textId="2A69D630" w:rsidR="00496D97" w:rsidRDefault="00496D97">
            <w:pPr>
              <w:autoSpaceDE w:val="0"/>
              <w:autoSpaceDN w:val="0"/>
              <w:spacing w:before="86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13AE66" w14:textId="77777777" w:rsidR="00496D97" w:rsidRDefault="00496D97">
            <w:pPr>
              <w:tabs>
                <w:tab w:val="left" w:pos="134"/>
              </w:tabs>
              <w:autoSpaceDE w:val="0"/>
              <w:autoSpaceDN w:val="0"/>
              <w:spacing w:before="8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496D97" w14:paraId="2F2A99C4" w14:textId="77777777" w:rsidTr="00A534D9">
        <w:trPr>
          <w:trHeight w:hRule="exact" w:val="71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3AF36F" w14:textId="77777777" w:rsidR="00496D97" w:rsidRDefault="00496D97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96.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99D273" w14:textId="77777777" w:rsidR="00496D97" w:rsidRPr="00AF77F8" w:rsidRDefault="00496D97">
            <w:pPr>
              <w:autoSpaceDE w:val="0"/>
              <w:autoSpaceDN w:val="0"/>
              <w:spacing w:before="86" w:after="0" w:line="262" w:lineRule="auto"/>
              <w:ind w:left="6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Сравнение и упорядочение чисел, знаки сравнения.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2B59A0" w14:textId="77777777" w:rsidR="00496D97" w:rsidRDefault="00496D97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1A0C6B" w14:textId="77777777" w:rsidR="00496D97" w:rsidRDefault="00496D97">
            <w:pPr>
              <w:autoSpaceDE w:val="0"/>
              <w:autoSpaceDN w:val="0"/>
              <w:spacing w:before="86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B2EAD" w14:textId="77777777" w:rsidR="00496D97" w:rsidRDefault="00496D97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1A7978" w14:textId="394AA65C" w:rsidR="00496D97" w:rsidRDefault="00496D97">
            <w:pPr>
              <w:autoSpaceDE w:val="0"/>
              <w:autoSpaceDN w:val="0"/>
              <w:spacing w:before="86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2A32C" w14:textId="77777777" w:rsidR="00496D97" w:rsidRDefault="00496D97">
            <w:pPr>
              <w:autoSpaceDE w:val="0"/>
              <w:autoSpaceDN w:val="0"/>
              <w:spacing w:before="8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Устный опрос;</w:t>
            </w:r>
          </w:p>
        </w:tc>
      </w:tr>
      <w:tr w:rsidR="00496D97" w:rsidRPr="002754C6" w14:paraId="33BB8BC3" w14:textId="77777777" w:rsidTr="00A534D9">
        <w:trPr>
          <w:trHeight w:hRule="exact" w:val="129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9B252" w14:textId="77777777" w:rsidR="00496D97" w:rsidRDefault="00496D97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97.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1ABD84" w14:textId="77777777" w:rsidR="00496D97" w:rsidRDefault="00496D97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Сравнение. Результат сравнения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566F8" w14:textId="77777777" w:rsidR="00496D97" w:rsidRDefault="00496D97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BEECA" w14:textId="77777777" w:rsidR="00496D97" w:rsidRDefault="00496D97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4AC26" w14:textId="77777777" w:rsidR="00496D97" w:rsidRDefault="00496D97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7D15CF" w14:textId="7FDCF6BA" w:rsidR="00496D97" w:rsidRDefault="00496D97">
            <w:pPr>
              <w:autoSpaceDE w:val="0"/>
              <w:autoSpaceDN w:val="0"/>
              <w:spacing w:before="86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BA5E2C" w14:textId="77777777" w:rsidR="00496D97" w:rsidRPr="00AF77F8" w:rsidRDefault="00496D97">
            <w:pPr>
              <w:autoSpaceDE w:val="0"/>
              <w:autoSpaceDN w:val="0"/>
              <w:spacing w:before="86" w:after="0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496D97" w14:paraId="48AE9A0B" w14:textId="77777777" w:rsidTr="00A534D9">
        <w:trPr>
          <w:trHeight w:hRule="exact" w:val="69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D8025" w14:textId="77777777" w:rsidR="00496D97" w:rsidRDefault="00496D97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98.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59F024" w14:textId="77777777" w:rsidR="00496D97" w:rsidRPr="00AF77F8" w:rsidRDefault="00496D97">
            <w:pPr>
              <w:autoSpaceDE w:val="0"/>
              <w:autoSpaceDN w:val="0"/>
              <w:spacing w:before="84" w:after="0" w:line="262" w:lineRule="auto"/>
              <w:ind w:left="6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Задачи, содержащие отношения «больше (меньше) на…»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5E9A13" w14:textId="77777777" w:rsidR="00496D97" w:rsidRDefault="00496D97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9B4A0" w14:textId="77777777" w:rsidR="00496D97" w:rsidRDefault="00496D97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34347" w14:textId="77777777" w:rsidR="00496D97" w:rsidRDefault="00496D97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58DCE0" w14:textId="5AF23F92" w:rsidR="00496D97" w:rsidRDefault="00496D97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1E4E4B" w14:textId="77777777" w:rsidR="00496D97" w:rsidRDefault="00496D97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</w:tbl>
    <w:p w14:paraId="6D586924" w14:textId="77777777" w:rsidR="008B4957" w:rsidRDefault="008B4957">
      <w:pPr>
        <w:autoSpaceDE w:val="0"/>
        <w:autoSpaceDN w:val="0"/>
        <w:spacing w:after="0" w:line="14" w:lineRule="exact"/>
      </w:pPr>
    </w:p>
    <w:p w14:paraId="73C67F6A" w14:textId="77777777" w:rsidR="008B4957" w:rsidRDefault="008B4957">
      <w:pPr>
        <w:sectPr w:rsidR="008B4957">
          <w:pgSz w:w="11900" w:h="16840"/>
          <w:pgMar w:top="284" w:right="556" w:bottom="524" w:left="652" w:header="720" w:footer="720" w:gutter="0"/>
          <w:cols w:space="720" w:equalWidth="0">
            <w:col w:w="10692" w:space="0"/>
          </w:cols>
          <w:docGrid w:linePitch="360"/>
        </w:sectPr>
      </w:pPr>
    </w:p>
    <w:p w14:paraId="2112F0BB" w14:textId="77777777" w:rsidR="008B4957" w:rsidRDefault="008B4957">
      <w:pPr>
        <w:autoSpaceDE w:val="0"/>
        <w:autoSpaceDN w:val="0"/>
        <w:spacing w:after="66" w:line="220" w:lineRule="exact"/>
      </w:pPr>
    </w:p>
    <w:tbl>
      <w:tblPr>
        <w:tblW w:w="1066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98"/>
        <w:gridCol w:w="4052"/>
        <w:gridCol w:w="630"/>
        <w:gridCol w:w="1400"/>
        <w:gridCol w:w="1440"/>
        <w:gridCol w:w="1066"/>
        <w:gridCol w:w="1576"/>
      </w:tblGrid>
      <w:tr w:rsidR="004A1151" w:rsidRPr="002754C6" w14:paraId="0459C73C" w14:textId="77777777" w:rsidTr="00A534D9">
        <w:trPr>
          <w:trHeight w:hRule="exact" w:val="129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A0D13" w14:textId="77777777" w:rsidR="004A1151" w:rsidRDefault="004A1151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99.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47543" w14:textId="77777777" w:rsidR="004A1151" w:rsidRPr="00AF77F8" w:rsidRDefault="004A1151">
            <w:pPr>
              <w:autoSpaceDE w:val="0"/>
              <w:autoSpaceDN w:val="0"/>
              <w:spacing w:before="84" w:after="0" w:line="262" w:lineRule="auto"/>
              <w:ind w:left="62" w:right="288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Задачи, содержащие отношения «больше (меньше) на…»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3396B" w14:textId="77777777" w:rsidR="004A1151" w:rsidRDefault="004A1151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4EB2E9" w14:textId="77777777" w:rsidR="004A1151" w:rsidRDefault="004A1151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3263D8" w14:textId="77777777" w:rsidR="004A1151" w:rsidRDefault="004A1151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D2F16" w14:textId="62A20EFB" w:rsidR="004A1151" w:rsidRDefault="004A1151">
            <w:pPr>
              <w:autoSpaceDE w:val="0"/>
              <w:autoSpaceDN w:val="0"/>
              <w:spacing w:before="84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41BC2" w14:textId="77777777" w:rsidR="004A1151" w:rsidRPr="00AF77F8" w:rsidRDefault="004A1151">
            <w:pPr>
              <w:autoSpaceDE w:val="0"/>
              <w:autoSpaceDN w:val="0"/>
              <w:spacing w:before="84" w:after="0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4A1151" w14:paraId="6343EA80" w14:textId="77777777" w:rsidTr="00A534D9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CEF8A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100.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E3116" w14:textId="049768AF" w:rsidR="004A1151" w:rsidRPr="00AF77F8" w:rsidRDefault="004A1151">
            <w:pPr>
              <w:autoSpaceDE w:val="0"/>
              <w:autoSpaceDN w:val="0"/>
              <w:spacing w:before="84" w:after="0" w:line="233" w:lineRule="auto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Увеличение числа на несколько единиц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6DFC6D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9AD81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1E16A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17827" w14:textId="7E25AE83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B1F13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4A1151" w14:paraId="5DBFFB3E" w14:textId="77777777" w:rsidTr="00A534D9">
        <w:trPr>
          <w:trHeight w:hRule="exact" w:val="129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881F18" w14:textId="77777777" w:rsidR="004A1151" w:rsidRDefault="004A1151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101.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DB974" w14:textId="1396A6B4" w:rsidR="004A1151" w:rsidRPr="00AF77F8" w:rsidRDefault="004A1151">
            <w:pPr>
              <w:autoSpaceDE w:val="0"/>
              <w:autoSpaceDN w:val="0"/>
              <w:spacing w:before="88" w:after="0"/>
              <w:ind w:left="496" w:right="144" w:hanging="496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Увеличение числа на несколько</w:t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единиц Проверочная работа№ 10 </w:t>
            </w:r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« Решение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задач на увеличение/ уменьшение числа на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несколько единиц»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6079E5" w14:textId="77777777" w:rsidR="004A1151" w:rsidRDefault="004A1151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12F78" w14:textId="77777777" w:rsidR="004A1151" w:rsidRDefault="004A1151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6C9F1" w14:textId="77777777" w:rsidR="004A1151" w:rsidRDefault="004A1151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DD0A3" w14:textId="49AC4CB5" w:rsidR="004A1151" w:rsidRDefault="004A1151">
            <w:pPr>
              <w:autoSpaceDE w:val="0"/>
              <w:autoSpaceDN w:val="0"/>
              <w:spacing w:before="88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29A587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4A1151" w14:paraId="4ECFB044" w14:textId="77777777" w:rsidTr="00A534D9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165324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102.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048D8" w14:textId="77777777" w:rsidR="004A1151" w:rsidRPr="00AF77F8" w:rsidRDefault="004A1151">
            <w:pPr>
              <w:autoSpaceDE w:val="0"/>
              <w:autoSpaceDN w:val="0"/>
              <w:spacing w:before="84" w:after="0" w:line="233" w:lineRule="auto"/>
              <w:ind w:left="6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Уменьшение числа на несколько единиц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76C39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F93D0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564284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2A562" w14:textId="72078541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F7BDD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4A1151" w14:paraId="4D57B316" w14:textId="77777777" w:rsidTr="00A534D9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9F886" w14:textId="77777777" w:rsidR="004A1151" w:rsidRDefault="004A1151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103.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FDBA8" w14:textId="77777777" w:rsidR="004A1151" w:rsidRPr="00AF77F8" w:rsidRDefault="004A1151">
            <w:pPr>
              <w:autoSpaceDE w:val="0"/>
              <w:autoSpaceDN w:val="0"/>
              <w:spacing w:before="84" w:after="0" w:line="230" w:lineRule="auto"/>
              <w:ind w:left="6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Уменьшение числа на несколько единиц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8AB7F6" w14:textId="77777777" w:rsidR="004A1151" w:rsidRDefault="004A1151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C042D8" w14:textId="77777777" w:rsidR="004A1151" w:rsidRDefault="004A1151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D1104B" w14:textId="77777777" w:rsidR="004A1151" w:rsidRDefault="004A1151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6ACD17" w14:textId="25901616" w:rsidR="004A1151" w:rsidRDefault="004A1151">
            <w:pPr>
              <w:autoSpaceDE w:val="0"/>
              <w:autoSpaceDN w:val="0"/>
              <w:spacing w:before="84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4A958A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4A1151" w14:paraId="3592B99F" w14:textId="77777777" w:rsidTr="00A534D9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7E38AC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104.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50E49E" w14:textId="57A74380" w:rsidR="004A1151" w:rsidRDefault="004A1151">
            <w:pPr>
              <w:autoSpaceDE w:val="0"/>
              <w:autoSpaceDN w:val="0"/>
              <w:spacing w:before="84" w:after="0" w:line="233" w:lineRule="auto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Прибавление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числа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 7.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F5BD7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303CB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C587E5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FB2D7E" w14:textId="23AC0D0E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0CF153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4A1151" w14:paraId="13653D34" w14:textId="77777777" w:rsidTr="00A534D9">
        <w:trPr>
          <w:trHeight w:hRule="exact" w:val="71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E7D2A4" w14:textId="77777777" w:rsidR="004A1151" w:rsidRDefault="004A1151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105.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8BB2A" w14:textId="5EBEC563" w:rsidR="004A1151" w:rsidRDefault="004A1151">
            <w:pPr>
              <w:autoSpaceDE w:val="0"/>
              <w:autoSpaceDN w:val="0"/>
              <w:spacing w:before="88" w:after="0" w:line="230" w:lineRule="auto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Прибавление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числа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 7.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810F14" w14:textId="77777777" w:rsidR="004A1151" w:rsidRDefault="004A1151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2C3D6A" w14:textId="77777777" w:rsidR="004A1151" w:rsidRDefault="004A1151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D12D5" w14:textId="77777777" w:rsidR="004A1151" w:rsidRDefault="004A1151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82AA7" w14:textId="46E3512A" w:rsidR="004A1151" w:rsidRDefault="004A1151">
            <w:pPr>
              <w:autoSpaceDE w:val="0"/>
              <w:autoSpaceDN w:val="0"/>
              <w:spacing w:before="88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92820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8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4A1151" w14:paraId="3FDDF48C" w14:textId="77777777" w:rsidTr="00A534D9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9A4BF" w14:textId="77777777" w:rsidR="004A1151" w:rsidRDefault="004A1151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106.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1F758" w14:textId="7017DE79" w:rsidR="004A1151" w:rsidRDefault="004A1151">
            <w:pPr>
              <w:autoSpaceDE w:val="0"/>
              <w:autoSpaceDN w:val="0"/>
              <w:spacing w:before="82" w:after="0" w:line="233" w:lineRule="auto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Прибавление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числа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 7.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5AE182" w14:textId="77777777" w:rsidR="004A1151" w:rsidRDefault="004A1151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89F97E" w14:textId="77777777" w:rsidR="004A1151" w:rsidRDefault="004A1151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51245" w14:textId="77777777" w:rsidR="004A1151" w:rsidRDefault="004A1151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0.25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A9D16" w14:textId="19AD976B" w:rsidR="004A1151" w:rsidRDefault="004A1151">
            <w:pPr>
              <w:autoSpaceDE w:val="0"/>
              <w:autoSpaceDN w:val="0"/>
              <w:spacing w:before="82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91B6E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2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4A1151" w:rsidRPr="002754C6" w14:paraId="5C5FCB8C" w14:textId="77777777" w:rsidTr="00A534D9">
        <w:trPr>
          <w:trHeight w:hRule="exact" w:val="129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B716E" w14:textId="77777777" w:rsidR="004A1151" w:rsidRDefault="004A1151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107.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B693F" w14:textId="369AEA36" w:rsidR="004A1151" w:rsidRDefault="004A1151">
            <w:pPr>
              <w:autoSpaceDE w:val="0"/>
              <w:autoSpaceDN w:val="0"/>
              <w:spacing w:before="82" w:after="0" w:line="233" w:lineRule="auto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Прибавление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 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числа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 7.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415906" w14:textId="77777777" w:rsidR="004A1151" w:rsidRDefault="004A1151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10B6E" w14:textId="77777777" w:rsidR="004A1151" w:rsidRDefault="004A1151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0430C" w14:textId="77777777" w:rsidR="004A1151" w:rsidRDefault="004A1151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8CCCC" w14:textId="3396B193" w:rsidR="004A1151" w:rsidRDefault="004A1151">
            <w:pPr>
              <w:autoSpaceDE w:val="0"/>
              <w:autoSpaceDN w:val="0"/>
              <w:spacing w:before="82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572BF" w14:textId="77777777" w:rsidR="004A1151" w:rsidRPr="00AF77F8" w:rsidRDefault="004A1151">
            <w:pPr>
              <w:autoSpaceDE w:val="0"/>
              <w:autoSpaceDN w:val="0"/>
              <w:spacing w:before="82" w:after="0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4A1151" w14:paraId="63DC4410" w14:textId="77777777" w:rsidTr="00A534D9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10A29B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108.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3B11F7" w14:textId="703EDC6B" w:rsidR="004A1151" w:rsidRPr="00AF77F8" w:rsidRDefault="004A1151">
            <w:pPr>
              <w:tabs>
                <w:tab w:val="left" w:pos="496"/>
              </w:tabs>
              <w:autoSpaceDE w:val="0"/>
              <w:autoSpaceDN w:val="0"/>
              <w:spacing w:before="84" w:after="0" w:line="262" w:lineRule="auto"/>
              <w:ind w:right="43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Проверочная работа № 11 «Сложение и </w:t>
            </w:r>
            <w:r w:rsidRPr="00AF77F8">
              <w:rPr>
                <w:lang w:val="ru-RU"/>
              </w:rPr>
              <w:tab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вычитание числа 7»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CFBA8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F4E72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15358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707F8" w14:textId="372715BE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D9AD5B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4A1151" w:rsidRPr="002754C6" w14:paraId="453D3521" w14:textId="77777777" w:rsidTr="00A534D9">
        <w:trPr>
          <w:trHeight w:hRule="exact" w:val="1432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C0902" w14:textId="77777777" w:rsidR="004A1151" w:rsidRDefault="004A1151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109.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625A7B" w14:textId="572637FD" w:rsidR="004A1151" w:rsidRDefault="004A1151">
            <w:pPr>
              <w:autoSpaceDE w:val="0"/>
              <w:autoSpaceDN w:val="0"/>
              <w:spacing w:before="8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Прибавление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числа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 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608D5" w14:textId="77777777" w:rsidR="004A1151" w:rsidRDefault="004A1151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DBFCC" w14:textId="77777777" w:rsidR="004A1151" w:rsidRDefault="004A1151">
            <w:pPr>
              <w:autoSpaceDE w:val="0"/>
              <w:autoSpaceDN w:val="0"/>
              <w:spacing w:before="88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3EF05" w14:textId="77777777" w:rsidR="004A1151" w:rsidRDefault="004A1151">
            <w:pPr>
              <w:autoSpaceDE w:val="0"/>
              <w:autoSpaceDN w:val="0"/>
              <w:spacing w:before="88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55A99" w14:textId="009CE051" w:rsidR="004A1151" w:rsidRDefault="004A1151">
            <w:pPr>
              <w:autoSpaceDE w:val="0"/>
              <w:autoSpaceDN w:val="0"/>
              <w:spacing w:before="88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179DE" w14:textId="77777777" w:rsidR="004A1151" w:rsidRPr="00AF77F8" w:rsidRDefault="004A1151">
            <w:pPr>
              <w:autoSpaceDE w:val="0"/>
              <w:autoSpaceDN w:val="0"/>
              <w:spacing w:before="88" w:after="0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4A1151" w14:paraId="26498944" w14:textId="77777777" w:rsidTr="00A534D9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2C1A03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110.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EDBED" w14:textId="59B02FCA" w:rsidR="004A1151" w:rsidRDefault="004A1151">
            <w:pPr>
              <w:autoSpaceDE w:val="0"/>
              <w:autoSpaceDN w:val="0"/>
              <w:spacing w:before="84" w:after="0" w:line="233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Прибавление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числа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 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77F016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23F6E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8824B8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0.25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584CE" w14:textId="1D5625AC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4A422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4A1151" w14:paraId="0E16DF10" w14:textId="77777777" w:rsidTr="00A534D9">
        <w:trPr>
          <w:trHeight w:hRule="exact" w:val="42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23B22B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111.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70BDD" w14:textId="53901631" w:rsidR="004A1151" w:rsidRDefault="004A1151">
            <w:pPr>
              <w:autoSpaceDE w:val="0"/>
              <w:autoSpaceDN w:val="0"/>
              <w:spacing w:before="84" w:after="0" w:line="233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Прибавление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числа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 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0EFB05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C0D192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4B776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F1996" w14:textId="46C115CE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562AA" w14:textId="77777777" w:rsidR="004A1151" w:rsidRDefault="004A1151">
            <w:pPr>
              <w:autoSpaceDE w:val="0"/>
              <w:autoSpaceDN w:val="0"/>
              <w:spacing w:before="8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Устный опрос;</w:t>
            </w:r>
          </w:p>
        </w:tc>
      </w:tr>
      <w:tr w:rsidR="004A1151" w14:paraId="4DBA24DE" w14:textId="77777777" w:rsidTr="00A534D9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83158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112.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9D038" w14:textId="58FBEBC0" w:rsidR="004A1151" w:rsidRPr="00AF77F8" w:rsidRDefault="004A1151">
            <w:pPr>
              <w:tabs>
                <w:tab w:val="left" w:pos="496"/>
              </w:tabs>
              <w:autoSpaceDE w:val="0"/>
              <w:autoSpaceDN w:val="0"/>
              <w:spacing w:before="84" w:after="0" w:line="262" w:lineRule="auto"/>
              <w:ind w:right="43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Проверочная работа № 12 «Сложение и </w:t>
            </w:r>
            <w:r w:rsidRPr="00AF77F8">
              <w:rPr>
                <w:lang w:val="ru-RU"/>
              </w:rPr>
              <w:tab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вычитание чисел 8-9»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85A041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1A206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193CD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DFEE39" w14:textId="786E630A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2D6E1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4A1151" w:rsidRPr="002754C6" w14:paraId="6A5EDF5F" w14:textId="77777777" w:rsidTr="00A534D9">
        <w:trPr>
          <w:trHeight w:hRule="exact" w:val="129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253C27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113.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191DD" w14:textId="2E8254CC" w:rsidR="004A1151" w:rsidRDefault="004A1151">
            <w:pPr>
              <w:autoSpaceDE w:val="0"/>
              <w:autoSpaceDN w:val="0"/>
              <w:spacing w:before="84" w:after="0" w:line="233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Связь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вычитания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сложением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5A221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99378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B4760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DED1D" w14:textId="0516D9D1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FE5710" w14:textId="77777777" w:rsidR="004A1151" w:rsidRPr="00AF77F8" w:rsidRDefault="004A1151">
            <w:pPr>
              <w:autoSpaceDE w:val="0"/>
              <w:autoSpaceDN w:val="0"/>
              <w:spacing w:before="84" w:after="0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  <w:tr w:rsidR="004A1151" w14:paraId="181ABCB8" w14:textId="77777777" w:rsidTr="00A534D9">
        <w:trPr>
          <w:trHeight w:hRule="exact" w:val="71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C2231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114.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A8941B" w14:textId="52980EF3" w:rsidR="004A1151" w:rsidRDefault="004A1151">
            <w:pPr>
              <w:autoSpaceDE w:val="0"/>
              <w:autoSpaceDN w:val="0"/>
              <w:spacing w:before="84" w:after="0" w:line="233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Связь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вычитания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сложением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46B5A2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B3024A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B7CB7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9C5C4A" w14:textId="68CFC073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D3442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4A1151" w:rsidRPr="002754C6" w14:paraId="4A422249" w14:textId="77777777" w:rsidTr="00A534D9">
        <w:trPr>
          <w:trHeight w:hRule="exact" w:val="127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6922B" w14:textId="77777777" w:rsidR="004A1151" w:rsidRDefault="004A1151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115.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E265B8" w14:textId="77777777" w:rsidR="004A1151" w:rsidRPr="00AF77F8" w:rsidRDefault="004A1151">
            <w:pPr>
              <w:autoSpaceDE w:val="0"/>
              <w:autoSpaceDN w:val="0"/>
              <w:spacing w:before="86" w:after="0" w:line="271" w:lineRule="auto"/>
              <w:ind w:left="6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Повторение материала по теме «Сложение и вычитание чисел второго десятка с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переходом через разряд».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652579" w14:textId="77777777" w:rsidR="004A1151" w:rsidRDefault="004A1151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5B86CD" w14:textId="77777777" w:rsidR="004A1151" w:rsidRDefault="004A1151">
            <w:pPr>
              <w:autoSpaceDE w:val="0"/>
              <w:autoSpaceDN w:val="0"/>
              <w:spacing w:before="86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4F12E8" w14:textId="77777777" w:rsidR="004A1151" w:rsidRDefault="004A1151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951D1B" w14:textId="19BFA954" w:rsidR="004A1151" w:rsidRDefault="004A1151">
            <w:pPr>
              <w:autoSpaceDE w:val="0"/>
              <w:autoSpaceDN w:val="0"/>
              <w:spacing w:before="86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8A71F2" w14:textId="77777777" w:rsidR="004A1151" w:rsidRPr="00AF77F8" w:rsidRDefault="004A1151">
            <w:pPr>
              <w:autoSpaceDE w:val="0"/>
              <w:autoSpaceDN w:val="0"/>
              <w:spacing w:before="86" w:after="0"/>
              <w:ind w:left="134" w:hanging="13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Самооценка с </w:t>
            </w:r>
            <w:r w:rsidRPr="00AF77F8">
              <w:rPr>
                <w:lang w:val="ru-RU"/>
              </w:rPr>
              <w:br/>
            </w:r>
            <w:proofErr w:type="spellStart"/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использованием«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Оценочного</w:t>
            </w:r>
            <w:proofErr w:type="spell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листа»;</w:t>
            </w:r>
          </w:p>
        </w:tc>
      </w:tr>
    </w:tbl>
    <w:p w14:paraId="662A2E66" w14:textId="77777777" w:rsidR="008B4957" w:rsidRPr="00AF77F8" w:rsidRDefault="008B4957">
      <w:pPr>
        <w:autoSpaceDE w:val="0"/>
        <w:autoSpaceDN w:val="0"/>
        <w:spacing w:after="0" w:line="14" w:lineRule="exact"/>
        <w:rPr>
          <w:lang w:val="ru-RU"/>
        </w:rPr>
      </w:pPr>
    </w:p>
    <w:p w14:paraId="7B42DDC3" w14:textId="77777777" w:rsidR="008B4957" w:rsidRPr="00AF77F8" w:rsidRDefault="008B4957">
      <w:pPr>
        <w:rPr>
          <w:lang w:val="ru-RU"/>
        </w:rPr>
        <w:sectPr w:rsidR="008B4957" w:rsidRPr="00AF77F8">
          <w:pgSz w:w="11900" w:h="16840"/>
          <w:pgMar w:top="284" w:right="556" w:bottom="390" w:left="652" w:header="720" w:footer="720" w:gutter="0"/>
          <w:cols w:space="720" w:equalWidth="0">
            <w:col w:w="10692" w:space="0"/>
          </w:cols>
          <w:docGrid w:linePitch="360"/>
        </w:sectPr>
      </w:pPr>
    </w:p>
    <w:p w14:paraId="4F427275" w14:textId="77777777" w:rsidR="008B4957" w:rsidRPr="00AF77F8" w:rsidRDefault="008B4957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98"/>
        <w:gridCol w:w="4052"/>
        <w:gridCol w:w="630"/>
        <w:gridCol w:w="1400"/>
        <w:gridCol w:w="1440"/>
        <w:gridCol w:w="1066"/>
        <w:gridCol w:w="1576"/>
      </w:tblGrid>
      <w:tr w:rsidR="008B4957" w14:paraId="6F058C0E" w14:textId="77777777" w:rsidTr="004A1151">
        <w:trPr>
          <w:trHeight w:hRule="exact" w:val="100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2DCCA5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116.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09D1F" w14:textId="77777777" w:rsidR="008B4957" w:rsidRPr="00AF77F8" w:rsidRDefault="00856B15">
            <w:pPr>
              <w:autoSpaceDE w:val="0"/>
              <w:autoSpaceDN w:val="0"/>
              <w:spacing w:before="84" w:after="0" w:line="271" w:lineRule="auto"/>
              <w:ind w:left="6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Повторение материала по теме «Сложение и вычитание чисел второго десятка с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переходом через разряд».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689D88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03A22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72E804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BCE1A" w14:textId="28427CEF" w:rsidR="008B4957" w:rsidRDefault="008B4957" w:rsidP="004A1151">
            <w:pPr>
              <w:autoSpaceDE w:val="0"/>
              <w:autoSpaceDN w:val="0"/>
              <w:spacing w:before="84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5E7D9C" w14:textId="77777777" w:rsidR="008B4957" w:rsidRDefault="00856B15">
            <w:pPr>
              <w:autoSpaceDE w:val="0"/>
              <w:autoSpaceDN w:val="0"/>
              <w:spacing w:before="8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Устный опрос;</w:t>
            </w:r>
          </w:p>
        </w:tc>
      </w:tr>
      <w:tr w:rsidR="004A1151" w14:paraId="6997EB3E" w14:textId="77777777" w:rsidTr="004A1151">
        <w:trPr>
          <w:trHeight w:hRule="exact" w:val="129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DAF2BE" w14:textId="77777777" w:rsidR="004A1151" w:rsidRDefault="004A1151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117.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F2E06" w14:textId="77777777" w:rsidR="004A1151" w:rsidRPr="00AF77F8" w:rsidRDefault="004A1151">
            <w:pPr>
              <w:autoSpaceDE w:val="0"/>
              <w:autoSpaceDN w:val="0"/>
              <w:spacing w:before="86" w:after="0" w:line="262" w:lineRule="auto"/>
              <w:ind w:left="6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Сложение и вычитание. Скобки. Числовые выражения со скобками, вида: (а ± в) ± с.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B59590" w14:textId="77777777" w:rsidR="004A1151" w:rsidRDefault="004A1151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37990B" w14:textId="77777777" w:rsidR="004A1151" w:rsidRDefault="004A1151">
            <w:pPr>
              <w:autoSpaceDE w:val="0"/>
              <w:autoSpaceDN w:val="0"/>
              <w:spacing w:before="86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70BC5" w14:textId="77777777" w:rsidR="004A1151" w:rsidRDefault="004A1151">
            <w:pPr>
              <w:autoSpaceDE w:val="0"/>
              <w:autoSpaceDN w:val="0"/>
              <w:spacing w:before="86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B570F" w14:textId="310FD72D" w:rsidR="004A1151" w:rsidRDefault="004A1151">
            <w:pPr>
              <w:autoSpaceDE w:val="0"/>
              <w:autoSpaceDN w:val="0"/>
              <w:spacing w:before="86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97DA20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4A1151" w14:paraId="3097158E" w14:textId="77777777" w:rsidTr="004A1151">
        <w:trPr>
          <w:trHeight w:hRule="exact" w:val="129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89FD7" w14:textId="77777777" w:rsidR="004A1151" w:rsidRDefault="004A1151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118.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88A751" w14:textId="77777777" w:rsidR="004A1151" w:rsidRPr="00AF77F8" w:rsidRDefault="004A1151">
            <w:pPr>
              <w:autoSpaceDE w:val="0"/>
              <w:autoSpaceDN w:val="0"/>
              <w:spacing w:before="84" w:after="0" w:line="262" w:lineRule="auto"/>
              <w:ind w:left="62" w:right="144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Сложение и вычитание. Скобки. Числовые выражения со скобками, вида: (а ± в) ± с.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878859" w14:textId="77777777" w:rsidR="004A1151" w:rsidRDefault="004A1151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868178" w14:textId="77777777" w:rsidR="004A1151" w:rsidRDefault="004A1151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21A8D7" w14:textId="77777777" w:rsidR="004A1151" w:rsidRDefault="004A1151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72E8C" w14:textId="47BEAC4B" w:rsidR="004A1151" w:rsidRDefault="004A1151">
            <w:pPr>
              <w:autoSpaceDE w:val="0"/>
              <w:autoSpaceDN w:val="0"/>
              <w:spacing w:before="84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1A72D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4A1151" w14:paraId="548DDABC" w14:textId="77777777" w:rsidTr="004A1151">
        <w:trPr>
          <w:trHeight w:hRule="exact" w:val="158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2C8DF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119.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0D625" w14:textId="4EE8C345" w:rsidR="004A1151" w:rsidRPr="00AF77F8" w:rsidRDefault="004A1151">
            <w:pPr>
              <w:autoSpaceDE w:val="0"/>
              <w:autoSpaceDN w:val="0"/>
              <w:spacing w:before="84" w:after="0" w:line="281" w:lineRule="auto"/>
              <w:ind w:left="496" w:right="720" w:hanging="496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Контрольный математический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диктант 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Установление порядка выполнения действий в числовых выражениях со скобками и без скобок.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A4400E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3A212A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173E6C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279DF" w14:textId="78E49601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CA222D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4A1151" w14:paraId="18C39DE5" w14:textId="77777777" w:rsidTr="004A1151">
        <w:trPr>
          <w:trHeight w:hRule="exact" w:val="100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0D3596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120.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DACC8" w14:textId="2FEA69C7" w:rsidR="004A1151" w:rsidRPr="00AF77F8" w:rsidRDefault="004A1151">
            <w:pPr>
              <w:autoSpaceDE w:val="0"/>
              <w:autoSpaceDN w:val="0"/>
              <w:spacing w:before="84" w:after="0" w:line="271" w:lineRule="auto"/>
              <w:ind w:left="496" w:hanging="496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 Проверочная работа № 13 по </w:t>
            </w:r>
            <w:proofErr w:type="gramStart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теме:</w:t>
            </w:r>
            <w:r w:rsidRPr="00AF77F8">
              <w:rPr>
                <w:lang w:val="ru-RU"/>
              </w:rPr>
              <w:br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«</w:t>
            </w:r>
            <w:proofErr w:type="gramEnd"/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Таблица сложения и вычитания в пределах 20».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A6713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10565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89DBA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7BE96" w14:textId="745B9F9E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276E6A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4A1151" w14:paraId="7319CEF5" w14:textId="77777777" w:rsidTr="004A1151">
        <w:trPr>
          <w:trHeight w:hRule="exact" w:val="900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8D1550" w14:textId="77777777" w:rsidR="004A1151" w:rsidRDefault="004A1151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121.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775D99" w14:textId="58982321" w:rsidR="004A1151" w:rsidRDefault="004A1151">
            <w:pPr>
              <w:autoSpaceDE w:val="0"/>
              <w:autoSpaceDN w:val="0"/>
              <w:spacing w:before="82" w:after="0" w:line="233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над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ошибками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EB7FB" w14:textId="77777777" w:rsidR="004A1151" w:rsidRDefault="004A1151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50CB2" w14:textId="77777777" w:rsidR="004A1151" w:rsidRDefault="004A1151">
            <w:pPr>
              <w:autoSpaceDE w:val="0"/>
              <w:autoSpaceDN w:val="0"/>
              <w:spacing w:before="82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F4F3D0" w14:textId="77777777" w:rsidR="004A1151" w:rsidRDefault="004A1151">
            <w:pPr>
              <w:autoSpaceDE w:val="0"/>
              <w:autoSpaceDN w:val="0"/>
              <w:spacing w:before="82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A42A9" w14:textId="7A0768F4" w:rsidR="004A1151" w:rsidRDefault="004A1151">
            <w:pPr>
              <w:autoSpaceDE w:val="0"/>
              <w:autoSpaceDN w:val="0"/>
              <w:spacing w:before="82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C2DE7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2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4A1151" w14:paraId="65926254" w14:textId="77777777" w:rsidTr="004A1151">
        <w:trPr>
          <w:trHeight w:hRule="exact" w:val="71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57741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122.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CC1F7" w14:textId="05779B94" w:rsidR="004A1151" w:rsidRDefault="004A1151">
            <w:pPr>
              <w:autoSpaceDE w:val="0"/>
              <w:autoSpaceDN w:val="0"/>
              <w:spacing w:before="84" w:after="0" w:line="233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Зеркальное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отражение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предметов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A1A44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1E6E27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74CB00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9C8A01" w14:textId="095262E3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671B62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4A1151" w14:paraId="47E34458" w14:textId="77777777" w:rsidTr="004A1151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D327A7" w14:textId="77777777" w:rsidR="004A1151" w:rsidRDefault="004A1151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123.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5042A" w14:textId="2AD69750" w:rsidR="004A1151" w:rsidRDefault="004A1151">
            <w:pPr>
              <w:autoSpaceDE w:val="0"/>
              <w:autoSpaceDN w:val="0"/>
              <w:spacing w:before="86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Зеркальное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отражение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предметов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9D9893" w14:textId="77777777" w:rsidR="004A1151" w:rsidRDefault="004A1151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F306A9" w14:textId="77777777" w:rsidR="004A1151" w:rsidRDefault="004A1151">
            <w:pPr>
              <w:autoSpaceDE w:val="0"/>
              <w:autoSpaceDN w:val="0"/>
              <w:spacing w:before="86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35146" w14:textId="77777777" w:rsidR="004A1151" w:rsidRDefault="004A1151">
            <w:pPr>
              <w:autoSpaceDE w:val="0"/>
              <w:autoSpaceDN w:val="0"/>
              <w:spacing w:before="86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18FAB" w14:textId="35028815" w:rsidR="004A1151" w:rsidRDefault="004A1151">
            <w:pPr>
              <w:autoSpaceDE w:val="0"/>
              <w:autoSpaceDN w:val="0"/>
              <w:spacing w:before="86" w:after="0" w:line="230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17786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6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4A1151" w14:paraId="337CB7AD" w14:textId="77777777" w:rsidTr="004A1151">
        <w:trPr>
          <w:trHeight w:hRule="exact" w:val="71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C1B6B0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124.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A6C28" w14:textId="49AA15CC" w:rsidR="004A1151" w:rsidRDefault="004A1151">
            <w:pPr>
              <w:autoSpaceDE w:val="0"/>
              <w:autoSpaceDN w:val="0"/>
              <w:spacing w:before="84" w:after="0" w:line="233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Зеркальное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отражение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предметов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641BDD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8DC540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50B87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82DBB" w14:textId="3D2B6E5D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6F4A27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4A1151" w14:paraId="6BB2D172" w14:textId="77777777" w:rsidTr="004A1151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9F24D7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125.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52066" w14:textId="312A9530" w:rsidR="004A1151" w:rsidRPr="00AF77F8" w:rsidRDefault="004A1151">
            <w:pPr>
              <w:tabs>
                <w:tab w:val="left" w:pos="496"/>
              </w:tabs>
              <w:autoSpaceDE w:val="0"/>
              <w:autoSpaceDN w:val="0"/>
              <w:spacing w:before="84" w:after="0" w:line="262" w:lineRule="auto"/>
              <w:ind w:right="576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 xml:space="preserve">Симметрия. Геометрические формы в </w:t>
            </w:r>
            <w:r w:rsidRPr="00AF77F8">
              <w:rPr>
                <w:lang w:val="ru-RU"/>
              </w:rPr>
              <w:tab/>
            </w: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окружающем мире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8D027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665F9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E2DA53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DE65F6" w14:textId="4635AC5E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FA76F7" w14:textId="77777777" w:rsidR="004A1151" w:rsidRDefault="004A1151">
            <w:pPr>
              <w:autoSpaceDE w:val="0"/>
              <w:autoSpaceDN w:val="0"/>
              <w:spacing w:before="84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Устный опрос;</w:t>
            </w:r>
          </w:p>
        </w:tc>
      </w:tr>
      <w:tr w:rsidR="004A1151" w14:paraId="28DC1722" w14:textId="77777777" w:rsidTr="004A1151">
        <w:trPr>
          <w:trHeight w:hRule="exact" w:val="71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19FBF3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126.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E364BA" w14:textId="1D1E5EE1" w:rsidR="004A1151" w:rsidRDefault="004A1151">
            <w:pPr>
              <w:autoSpaceDE w:val="0"/>
              <w:autoSpaceDN w:val="0"/>
              <w:spacing w:before="84" w:after="0" w:line="233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Итоговая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9C3067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9AA92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183FE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01A921" w14:textId="14227009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C20239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4A1151" w14:paraId="60A9E5EC" w14:textId="77777777" w:rsidTr="004A1151">
        <w:trPr>
          <w:trHeight w:hRule="exact" w:val="100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02ACD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127.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26BDD5" w14:textId="33108DD8" w:rsidR="004A1151" w:rsidRPr="00AF77F8" w:rsidRDefault="004A1151">
            <w:pPr>
              <w:autoSpaceDE w:val="0"/>
              <w:autoSpaceDN w:val="0"/>
              <w:spacing w:before="84" w:after="0" w:line="271" w:lineRule="auto"/>
              <w:ind w:left="496" w:right="1152" w:hanging="496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Ось симметрии фигуры. Пары симметричных точек, отрезков, многоугольников.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4D7987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C387D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4FE469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FA512F" w14:textId="04C89DB9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94506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4A1151" w14:paraId="3A3E2A44" w14:textId="77777777" w:rsidTr="004A1151">
        <w:trPr>
          <w:trHeight w:hRule="exact" w:val="100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E67A67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128.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2C24B" w14:textId="645F3210" w:rsidR="004A1151" w:rsidRPr="00AF77F8" w:rsidRDefault="004A1151">
            <w:pPr>
              <w:autoSpaceDE w:val="0"/>
              <w:autoSpaceDN w:val="0"/>
              <w:spacing w:before="84" w:after="0" w:line="271" w:lineRule="auto"/>
              <w:ind w:left="496" w:right="1152" w:hanging="496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Ось симметрии фигуры. Пары симметричных точек, отрезков, многоугольников.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4A146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7BAEBB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B0D88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72FA77" w14:textId="1F57766F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FF7BD3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4A1151" w14:paraId="1A144768" w14:textId="77777777" w:rsidTr="004A1151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E839A8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129.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8E2C2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Построение фигуры, симметричной данной.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2008B6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FB1EF6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F8C20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0.25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F696A" w14:textId="79674AF3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BCD6A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  <w:tr w:rsidR="004A1151" w14:paraId="126F2891" w14:textId="77777777" w:rsidTr="004A1151">
        <w:trPr>
          <w:trHeight w:hRule="exact" w:val="71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0429D7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130.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C5D468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Построение фигуры, симметричной данной.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24F34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56B48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01B0DA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EA733D" w14:textId="76562972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3AF0B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4A1151" w14:paraId="5AAE2D1E" w14:textId="77777777" w:rsidTr="004A1151">
        <w:trPr>
          <w:trHeight w:hRule="exact" w:val="71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7407E9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131.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04930" w14:textId="77777777" w:rsidR="004A1151" w:rsidRPr="00AF77F8" w:rsidRDefault="004A1151">
            <w:pPr>
              <w:autoSpaceDE w:val="0"/>
              <w:autoSpaceDN w:val="0"/>
              <w:spacing w:before="84" w:after="0" w:line="262" w:lineRule="auto"/>
              <w:ind w:left="6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Фигуры, имеющие одну или несколько осей симметрии.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4A495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AC291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0.25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5717BC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363FB8" w14:textId="6280E3C3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74710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288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Письменный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контроль;</w:t>
            </w:r>
          </w:p>
        </w:tc>
      </w:tr>
      <w:tr w:rsidR="004A1151" w14:paraId="02784A75" w14:textId="77777777" w:rsidTr="004A1151">
        <w:trPr>
          <w:trHeight w:hRule="exact" w:val="696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05BED9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132. 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777AB3" w14:textId="77777777" w:rsidR="004A1151" w:rsidRPr="00AF77F8" w:rsidRDefault="004A1151">
            <w:pPr>
              <w:autoSpaceDE w:val="0"/>
              <w:autoSpaceDN w:val="0"/>
              <w:spacing w:before="84" w:after="0" w:line="262" w:lineRule="auto"/>
              <w:ind w:left="6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Фигуры, имеющие одну или несколько осей симметрии.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AB0623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172FC6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0AE92" w14:textId="77777777" w:rsidR="004A1151" w:rsidRDefault="004A1151">
            <w:pPr>
              <w:autoSpaceDE w:val="0"/>
              <w:autoSpaceDN w:val="0"/>
              <w:spacing w:before="84" w:after="0" w:line="233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0.5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6099B" w14:textId="05AE98AB" w:rsidR="004A1151" w:rsidRDefault="004A1151">
            <w:pPr>
              <w:autoSpaceDE w:val="0"/>
              <w:autoSpaceDN w:val="0"/>
              <w:spacing w:before="84" w:after="0" w:line="233" w:lineRule="auto"/>
              <w:jc w:val="center"/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2B4EBB" w14:textId="77777777" w:rsidR="004A1151" w:rsidRDefault="004A1151">
            <w:pPr>
              <w:tabs>
                <w:tab w:val="left" w:pos="134"/>
              </w:tabs>
              <w:autoSpaceDE w:val="0"/>
              <w:autoSpaceDN w:val="0"/>
              <w:spacing w:before="84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 xml:space="preserve"> Практическая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работа;</w:t>
            </w:r>
          </w:p>
        </w:tc>
      </w:tr>
    </w:tbl>
    <w:p w14:paraId="5BCD1AFB" w14:textId="77777777" w:rsidR="008B4957" w:rsidRDefault="008B4957">
      <w:pPr>
        <w:autoSpaceDE w:val="0"/>
        <w:autoSpaceDN w:val="0"/>
        <w:spacing w:after="0" w:line="14" w:lineRule="exact"/>
      </w:pPr>
    </w:p>
    <w:p w14:paraId="6690FD07" w14:textId="77777777" w:rsidR="008B4957" w:rsidRDefault="008B4957">
      <w:pPr>
        <w:sectPr w:rsidR="008B4957">
          <w:pgSz w:w="11900" w:h="16840"/>
          <w:pgMar w:top="284" w:right="556" w:bottom="364" w:left="652" w:header="720" w:footer="720" w:gutter="0"/>
          <w:cols w:space="720" w:equalWidth="0">
            <w:col w:w="10692" w:space="0"/>
          </w:cols>
          <w:docGrid w:linePitch="360"/>
        </w:sectPr>
      </w:pPr>
    </w:p>
    <w:p w14:paraId="6347F153" w14:textId="77777777" w:rsidR="008B4957" w:rsidRDefault="008B4957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4550"/>
        <w:gridCol w:w="630"/>
        <w:gridCol w:w="1400"/>
        <w:gridCol w:w="4082"/>
      </w:tblGrid>
      <w:tr w:rsidR="008B4957" w14:paraId="76B34F59" w14:textId="77777777">
        <w:trPr>
          <w:trHeight w:hRule="exact" w:val="694"/>
        </w:trPr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1D9B0" w14:textId="77777777" w:rsidR="008B4957" w:rsidRPr="00AF77F8" w:rsidRDefault="00856B15">
            <w:pPr>
              <w:autoSpaceDE w:val="0"/>
              <w:autoSpaceDN w:val="0"/>
              <w:spacing w:before="84" w:after="0" w:line="262" w:lineRule="auto"/>
              <w:ind w:left="62" w:right="1152"/>
              <w:rPr>
                <w:lang w:val="ru-RU"/>
              </w:rPr>
            </w:pPr>
            <w:r w:rsidRPr="00AF77F8">
              <w:rPr>
                <w:rFonts w:ascii="Times New Roman" w:eastAsia="Times New Roman" w:hAnsi="Times New Roman"/>
                <w:color w:val="000000"/>
                <w:w w:val="98"/>
                <w:sz w:val="21"/>
                <w:lang w:val="ru-RU"/>
              </w:rPr>
              <w:t>ОБЩЕЕ КОЛИЧЕСТВО ЧАСОВ ПО ПРОГРАММЕ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091B4B" w14:textId="3969C399" w:rsidR="008B4957" w:rsidRDefault="00372950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132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68C45E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4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13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4225DD" w14:textId="77777777" w:rsidR="008B4957" w:rsidRDefault="00856B15">
            <w:pPr>
              <w:autoSpaceDE w:val="0"/>
              <w:autoSpaceDN w:val="0"/>
              <w:spacing w:before="84" w:after="0" w:line="230" w:lineRule="auto"/>
              <w:ind w:left="62"/>
            </w:pPr>
            <w:r>
              <w:rPr>
                <w:rFonts w:ascii="Times New Roman" w:eastAsia="Times New Roman" w:hAnsi="Times New Roman"/>
                <w:color w:val="000000"/>
                <w:w w:val="98"/>
                <w:sz w:val="21"/>
              </w:rPr>
              <w:t>23</w:t>
            </w:r>
          </w:p>
        </w:tc>
      </w:tr>
    </w:tbl>
    <w:p w14:paraId="57F7EEC9" w14:textId="77777777" w:rsidR="008B4957" w:rsidRDefault="008B4957">
      <w:pPr>
        <w:autoSpaceDE w:val="0"/>
        <w:autoSpaceDN w:val="0"/>
        <w:spacing w:after="0" w:line="14" w:lineRule="exact"/>
      </w:pPr>
    </w:p>
    <w:p w14:paraId="5D906CC2" w14:textId="77777777" w:rsidR="008B4957" w:rsidRDefault="008B4957">
      <w:pPr>
        <w:sectPr w:rsidR="008B4957">
          <w:pgSz w:w="11900" w:h="16840"/>
          <w:pgMar w:top="284" w:right="556" w:bottom="1440" w:left="652" w:header="720" w:footer="720" w:gutter="0"/>
          <w:cols w:space="720" w:equalWidth="0">
            <w:col w:w="10692" w:space="0"/>
          </w:cols>
          <w:docGrid w:linePitch="360"/>
        </w:sectPr>
      </w:pPr>
    </w:p>
    <w:p w14:paraId="08A94338" w14:textId="77777777" w:rsidR="008B4957" w:rsidRDefault="008B4957">
      <w:pPr>
        <w:autoSpaceDE w:val="0"/>
        <w:autoSpaceDN w:val="0"/>
        <w:spacing w:after="78" w:line="220" w:lineRule="exact"/>
      </w:pPr>
    </w:p>
    <w:p w14:paraId="60846EAB" w14:textId="31470DC3" w:rsidR="008B4957" w:rsidRDefault="00856B15" w:rsidP="00515BE2">
      <w:pPr>
        <w:autoSpaceDE w:val="0"/>
        <w:autoSpaceDN w:val="0"/>
        <w:spacing w:after="0" w:line="230" w:lineRule="auto"/>
        <w:jc w:val="center"/>
      </w:pPr>
      <w:r>
        <w:rPr>
          <w:rFonts w:ascii="Times New Roman" w:eastAsia="Times New Roman" w:hAnsi="Times New Roman"/>
          <w:b/>
          <w:color w:val="000000"/>
          <w:sz w:val="24"/>
        </w:rPr>
        <w:t>УЧЕБНО-МЕТОДИЧЕСКОЕ ОБЕСПЕЧЕНИЕ ОБРАЗОВАТЕЛЬНОГО ПРОЦЕССА</w:t>
      </w:r>
    </w:p>
    <w:p w14:paraId="53968038" w14:textId="77777777" w:rsidR="008B4957" w:rsidRPr="00515BE2" w:rsidRDefault="00856B15" w:rsidP="00515BE2">
      <w:pPr>
        <w:autoSpaceDE w:val="0"/>
        <w:autoSpaceDN w:val="0"/>
        <w:spacing w:before="346" w:after="0" w:line="230" w:lineRule="auto"/>
        <w:jc w:val="center"/>
        <w:rPr>
          <w:lang w:val="ru-RU"/>
        </w:rPr>
      </w:pPr>
      <w:r w:rsidRPr="00515BE2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14:paraId="4FC1C5FA" w14:textId="77777777" w:rsidR="008B4957" w:rsidRPr="00AF77F8" w:rsidRDefault="00856B15" w:rsidP="00515BE2">
      <w:pPr>
        <w:autoSpaceDE w:val="0"/>
        <w:autoSpaceDN w:val="0"/>
        <w:spacing w:before="166" w:after="0"/>
        <w:ind w:right="288"/>
        <w:rPr>
          <w:lang w:val="ru-RU"/>
        </w:rPr>
      </w:pP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Математика (в 2 частях), 1 класс /</w:t>
      </w:r>
      <w:proofErr w:type="spell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Рудницкая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В.Н., </w:t>
      </w:r>
      <w:proofErr w:type="spell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Кочурова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Е.Э., </w:t>
      </w:r>
      <w:proofErr w:type="spell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Рыдзе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О.А., Общество с ограниченной ответственностью «Издательский центр ВЕНТАНА-ГРАФ»; Акционерное </w:t>
      </w:r>
      <w:proofErr w:type="spellStart"/>
      <w:proofErr w:type="gram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общество«</w:t>
      </w:r>
      <w:proofErr w:type="gram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Издательство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Просвещение»; </w:t>
      </w:r>
      <w:r w:rsidRPr="00AF77F8">
        <w:rPr>
          <w:lang w:val="ru-RU"/>
        </w:rPr>
        <w:br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14:paraId="57D4D54C" w14:textId="77777777" w:rsidR="008B4957" w:rsidRPr="00AF77F8" w:rsidRDefault="00856B15" w:rsidP="00515BE2">
      <w:pPr>
        <w:autoSpaceDE w:val="0"/>
        <w:autoSpaceDN w:val="0"/>
        <w:spacing w:before="262" w:after="0" w:line="230" w:lineRule="auto"/>
        <w:jc w:val="center"/>
        <w:rPr>
          <w:lang w:val="ru-RU"/>
        </w:rPr>
      </w:pP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1B079768" w14:textId="77777777" w:rsidR="008B4957" w:rsidRPr="00AF77F8" w:rsidRDefault="00856B15">
      <w:pPr>
        <w:autoSpaceDE w:val="0"/>
        <w:autoSpaceDN w:val="0"/>
        <w:spacing w:before="166" w:after="0" w:line="262" w:lineRule="auto"/>
        <w:ind w:right="864"/>
        <w:rPr>
          <w:lang w:val="ru-RU"/>
        </w:rPr>
      </w:pP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Математика. 1 класс. Методическое пособие </w:t>
      </w:r>
      <w:proofErr w:type="spell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Рудницкая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Виктория Наумовна, </w:t>
      </w:r>
      <w:proofErr w:type="spellStart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Кочурова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 Елена Эдуардовна</w:t>
      </w:r>
    </w:p>
    <w:p w14:paraId="0D483F9C" w14:textId="77777777" w:rsidR="008B4957" w:rsidRPr="00AF77F8" w:rsidRDefault="00856B15">
      <w:pPr>
        <w:autoSpaceDE w:val="0"/>
        <w:autoSpaceDN w:val="0"/>
        <w:spacing w:before="408" w:after="0" w:line="230" w:lineRule="auto"/>
        <w:rPr>
          <w:lang w:val="ru-RU"/>
        </w:rPr>
      </w:pP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Источник: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rosuchebnik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material</w:t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metodicheskoe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posobie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matematika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-1-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umk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rudnitskoy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n</w:t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14:paraId="27BCFA72" w14:textId="77777777" w:rsidR="008B4957" w:rsidRPr="00AF77F8" w:rsidRDefault="00856B15" w:rsidP="00515BE2">
      <w:pPr>
        <w:autoSpaceDE w:val="0"/>
        <w:autoSpaceDN w:val="0"/>
        <w:spacing w:before="262" w:after="0" w:line="230" w:lineRule="auto"/>
        <w:jc w:val="center"/>
        <w:rPr>
          <w:lang w:val="ru-RU"/>
        </w:rPr>
      </w:pP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17E0B8CA" w14:textId="77777777" w:rsidR="008B4957" w:rsidRPr="00AF77F8" w:rsidRDefault="00856B15">
      <w:pPr>
        <w:autoSpaceDE w:val="0"/>
        <w:autoSpaceDN w:val="0"/>
        <w:spacing w:before="166" w:after="0" w:line="262" w:lineRule="auto"/>
        <w:ind w:right="590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videouroki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net</w:t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video</w:t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matematika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/1-</w:t>
      </w:r>
      <w:r>
        <w:rPr>
          <w:rFonts w:ascii="Times New Roman" w:eastAsia="Times New Roman" w:hAnsi="Times New Roman"/>
          <w:color w:val="000000"/>
          <w:sz w:val="24"/>
        </w:rPr>
        <w:t>class</w:t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AF77F8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uchebnik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mos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catalogue</w:t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?</w:t>
      </w:r>
    </w:p>
    <w:p w14:paraId="4B638844" w14:textId="2FF7FBFC" w:rsidR="008B4957" w:rsidRDefault="00856B15" w:rsidP="00515BE2">
      <w:pPr>
        <w:autoSpaceDE w:val="0"/>
        <w:autoSpaceDN w:val="0"/>
        <w:spacing w:before="70" w:after="0" w:line="271" w:lineRule="auto"/>
        <w:ind w:right="2880"/>
        <w:sectPr w:rsidR="008B4957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types=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atomic_objects&amp;logical_type_ids=54&amp;class_level_ids=1&amp;subject_ids=8 https://resh.edu.ru/subject/12/1/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htt</w:t>
      </w:r>
      <w:r w:rsidR="00515BE2">
        <w:rPr>
          <w:rFonts w:ascii="Times New Roman" w:eastAsia="Times New Roman" w:hAnsi="Times New Roman"/>
          <w:color w:val="000000"/>
          <w:sz w:val="24"/>
        </w:rPr>
        <w:t>ps://www.yaklass.ru/p/matema</w:t>
      </w:r>
    </w:p>
    <w:p w14:paraId="00342B12" w14:textId="77777777" w:rsidR="008B4957" w:rsidRPr="00AF77F8" w:rsidRDefault="00856B15">
      <w:pPr>
        <w:autoSpaceDE w:val="0"/>
        <w:autoSpaceDN w:val="0"/>
        <w:spacing w:after="0" w:line="230" w:lineRule="auto"/>
        <w:rPr>
          <w:lang w:val="ru-RU"/>
        </w:rPr>
      </w:pP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МАТЕРИАЛЬНО-ТЕХНИЧЕСКОЕ ОБЕСПЕЧЕНИЕ ОБРАЗОВАТЕЛЬНОГО ПРОЦЕССА</w:t>
      </w:r>
    </w:p>
    <w:p w14:paraId="6C6511C0" w14:textId="77777777" w:rsidR="008B4957" w:rsidRPr="00AF77F8" w:rsidRDefault="00856B15">
      <w:pPr>
        <w:autoSpaceDE w:val="0"/>
        <w:autoSpaceDN w:val="0"/>
        <w:spacing w:before="346" w:after="0" w:line="302" w:lineRule="auto"/>
        <w:ind w:right="5040"/>
        <w:rPr>
          <w:lang w:val="ru-RU"/>
        </w:rPr>
      </w:pP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AF77F8">
        <w:rPr>
          <w:lang w:val="ru-RU"/>
        </w:rPr>
        <w:br/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Интерактивная доска, плакаты "Математика 1 класс"</w:t>
      </w:r>
    </w:p>
    <w:p w14:paraId="1297D0D1" w14:textId="113B448D" w:rsidR="008B4957" w:rsidRPr="00AF77F8" w:rsidRDefault="00856B15" w:rsidP="00515BE2">
      <w:pPr>
        <w:autoSpaceDE w:val="0"/>
        <w:autoSpaceDN w:val="0"/>
        <w:spacing w:before="262" w:after="0" w:line="302" w:lineRule="auto"/>
        <w:ind w:right="720"/>
        <w:rPr>
          <w:lang w:val="ru-RU"/>
        </w:rPr>
        <w:sectPr w:rsidR="008B4957" w:rsidRPr="00AF77F8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AF77F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 И ПРАКТИЧЕСКИХ РАБОТ </w:t>
      </w:r>
      <w:r w:rsidRPr="00AF77F8">
        <w:rPr>
          <w:rFonts w:ascii="Times New Roman" w:eastAsia="Times New Roman" w:hAnsi="Times New Roman"/>
          <w:color w:val="000000"/>
          <w:sz w:val="24"/>
          <w:lang w:val="ru-RU"/>
        </w:rPr>
        <w:t>линейка, счеты, калькулятор</w:t>
      </w:r>
    </w:p>
    <w:p w14:paraId="65329E64" w14:textId="77777777" w:rsidR="00E303AB" w:rsidRPr="00AF77F8" w:rsidRDefault="00E303AB">
      <w:pPr>
        <w:rPr>
          <w:lang w:val="ru-RU"/>
        </w:rPr>
      </w:pPr>
    </w:p>
    <w:sectPr w:rsidR="00E303AB" w:rsidRPr="00AF77F8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754C6"/>
    <w:rsid w:val="00290D6F"/>
    <w:rsid w:val="0029639D"/>
    <w:rsid w:val="002E41C0"/>
    <w:rsid w:val="00326F90"/>
    <w:rsid w:val="00372950"/>
    <w:rsid w:val="00441841"/>
    <w:rsid w:val="00496D97"/>
    <w:rsid w:val="004A1151"/>
    <w:rsid w:val="004C7830"/>
    <w:rsid w:val="00515BE2"/>
    <w:rsid w:val="005906FD"/>
    <w:rsid w:val="0063016A"/>
    <w:rsid w:val="00714046"/>
    <w:rsid w:val="007C0394"/>
    <w:rsid w:val="00856B15"/>
    <w:rsid w:val="00865076"/>
    <w:rsid w:val="008B4957"/>
    <w:rsid w:val="008C4DFE"/>
    <w:rsid w:val="0094180D"/>
    <w:rsid w:val="00993ADE"/>
    <w:rsid w:val="00A26F82"/>
    <w:rsid w:val="00A534D9"/>
    <w:rsid w:val="00AA1D8D"/>
    <w:rsid w:val="00AF77F8"/>
    <w:rsid w:val="00B47730"/>
    <w:rsid w:val="00B824A1"/>
    <w:rsid w:val="00C51EC9"/>
    <w:rsid w:val="00CB0664"/>
    <w:rsid w:val="00CD4576"/>
    <w:rsid w:val="00CD5E98"/>
    <w:rsid w:val="00E303AB"/>
    <w:rsid w:val="00E31043"/>
    <w:rsid w:val="00F1135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B388A0"/>
  <w14:defaultImageDpi w14:val="300"/>
  <w15:docId w15:val="{E786198D-3CAC-45A3-97E3-C1083FAF2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110">
    <w:name w:val="Заголовок 11"/>
    <w:basedOn w:val="a1"/>
    <w:uiPriority w:val="1"/>
    <w:qFormat/>
    <w:rsid w:val="00AF77F8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5152E4-0ED6-4D84-BF39-FE85AEA4D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7843</Words>
  <Characters>44711</Characters>
  <Application>Microsoft Office Word</Application>
  <DocSecurity>0</DocSecurity>
  <Lines>372</Lines>
  <Paragraphs>104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52450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comp</cp:lastModifiedBy>
  <cp:revision>25</cp:revision>
  <dcterms:created xsi:type="dcterms:W3CDTF">2022-10-02T18:48:00Z</dcterms:created>
  <dcterms:modified xsi:type="dcterms:W3CDTF">2022-11-28T18:50:00Z</dcterms:modified>
  <cp:category/>
</cp:coreProperties>
</file>